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108" w:type="dxa"/>
        <w:tblLook w:val="0000" w:firstRow="0" w:lastRow="0" w:firstColumn="0" w:lastColumn="0" w:noHBand="0" w:noVBand="0"/>
      </w:tblPr>
      <w:tblGrid>
        <w:gridCol w:w="3161"/>
        <w:gridCol w:w="5911"/>
      </w:tblGrid>
      <w:tr w:rsidR="00D61FDF" w:rsidRPr="00032659" w14:paraId="1643FCFB" w14:textId="77777777" w:rsidTr="00D61FDF">
        <w:tc>
          <w:tcPr>
            <w:tcW w:w="3161" w:type="dxa"/>
          </w:tcPr>
          <w:p w14:paraId="1643FCF9" w14:textId="77777777" w:rsidR="00D61FDF" w:rsidRPr="00D92145" w:rsidRDefault="00D61FDF" w:rsidP="007246A7">
            <w:pPr>
              <w:widowControl w:val="0"/>
              <w:spacing w:after="0" w:line="240" w:lineRule="auto"/>
              <w:jc w:val="center"/>
              <w:rPr>
                <w:b/>
                <w:bCs/>
                <w:szCs w:val="28"/>
                <w:lang w:val="vi-VN"/>
              </w:rPr>
            </w:pPr>
            <w:r w:rsidRPr="00D92145">
              <w:rPr>
                <w:b/>
                <w:bCs/>
                <w:szCs w:val="28"/>
                <w:lang w:val="pt-BR"/>
              </w:rPr>
              <w:t xml:space="preserve">BỘ </w:t>
            </w:r>
            <w:r w:rsidR="007246A7" w:rsidRPr="00D92145">
              <w:rPr>
                <w:b/>
                <w:bCs/>
                <w:szCs w:val="28"/>
                <w:lang w:val="vi-VN"/>
              </w:rPr>
              <w:t>Y TẾ</w:t>
            </w:r>
          </w:p>
        </w:tc>
        <w:tc>
          <w:tcPr>
            <w:tcW w:w="5911" w:type="dxa"/>
          </w:tcPr>
          <w:p w14:paraId="1643FCFA" w14:textId="77777777" w:rsidR="00D61FDF" w:rsidRPr="00D92145" w:rsidRDefault="00D61FDF" w:rsidP="00D61FDF">
            <w:pPr>
              <w:widowControl w:val="0"/>
              <w:spacing w:after="0" w:line="240" w:lineRule="auto"/>
              <w:jc w:val="center"/>
              <w:outlineLvl w:val="3"/>
              <w:rPr>
                <w:bCs/>
                <w:sz w:val="26"/>
                <w:szCs w:val="26"/>
                <w:lang w:val="pt-BR"/>
              </w:rPr>
            </w:pPr>
            <w:r w:rsidRPr="00D92145">
              <w:rPr>
                <w:b/>
                <w:sz w:val="26"/>
                <w:szCs w:val="26"/>
                <w:lang w:val="pt-BR"/>
              </w:rPr>
              <w:t>CỘNG HÒA XÃ HỘI CHỦ NGHĨA VIỆT NAM</w:t>
            </w:r>
          </w:p>
        </w:tc>
      </w:tr>
      <w:tr w:rsidR="00D61FDF" w:rsidRPr="00032659" w14:paraId="1643FCFE" w14:textId="77777777" w:rsidTr="00D61FDF">
        <w:tc>
          <w:tcPr>
            <w:tcW w:w="3161" w:type="dxa"/>
          </w:tcPr>
          <w:p w14:paraId="1643FCFC" w14:textId="77777777" w:rsidR="00D61FDF" w:rsidRPr="00D92145" w:rsidRDefault="00000000" w:rsidP="00D61FDF">
            <w:pPr>
              <w:widowControl w:val="0"/>
              <w:spacing w:after="0" w:line="240" w:lineRule="auto"/>
              <w:jc w:val="center"/>
              <w:outlineLvl w:val="2"/>
              <w:rPr>
                <w:b/>
                <w:szCs w:val="28"/>
                <w:lang w:val="pt-BR"/>
              </w:rPr>
            </w:pPr>
            <w:r>
              <w:rPr>
                <w:noProof/>
                <w:szCs w:val="28"/>
              </w:rPr>
              <w:pict w14:anchorId="1643FD5C">
                <v:line id="Straight Connector 4" o:spid="_x0000_s2053" style="position:absolute;left:0;text-align:left;z-index:251657728;visibility:visible;mso-wrap-distance-top:-3e-5mm;mso-wrap-distance-bottom:-3e-5mm;mso-position-horizontal-relative:text;mso-position-vertical-relative:text" from="55.55pt,.65pt" to="93.1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y6NHA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"/>
              </w:pict>
            </w:r>
          </w:p>
        </w:tc>
        <w:tc>
          <w:tcPr>
            <w:tcW w:w="5911" w:type="dxa"/>
          </w:tcPr>
          <w:p w14:paraId="1643FCFD" w14:textId="77777777" w:rsidR="00D61FDF" w:rsidRPr="00D92145" w:rsidRDefault="00D61FDF" w:rsidP="00D61FDF">
            <w:pPr>
              <w:widowControl w:val="0"/>
              <w:spacing w:after="0" w:line="240" w:lineRule="auto"/>
              <w:jc w:val="center"/>
              <w:rPr>
                <w:b/>
                <w:szCs w:val="28"/>
                <w:lang w:val="pt-BR"/>
              </w:rPr>
            </w:pPr>
            <w:r w:rsidRPr="00D92145">
              <w:rPr>
                <w:b/>
                <w:szCs w:val="28"/>
                <w:lang w:val="pt-BR"/>
              </w:rPr>
              <w:t>Độc lập - Tự do - Hạnh phúc</w:t>
            </w:r>
          </w:p>
        </w:tc>
      </w:tr>
      <w:tr w:rsidR="00D61FDF" w:rsidRPr="00D92145" w14:paraId="1643FD01" w14:textId="77777777" w:rsidTr="00D61FDF">
        <w:trPr>
          <w:trHeight w:val="683"/>
        </w:trPr>
        <w:tc>
          <w:tcPr>
            <w:tcW w:w="3161" w:type="dxa"/>
          </w:tcPr>
          <w:p w14:paraId="1643FCFF" w14:textId="51C90127" w:rsidR="00D61FDF" w:rsidRPr="00D92145" w:rsidRDefault="00D61FDF" w:rsidP="00CE2058">
            <w:pPr>
              <w:widowControl w:val="0"/>
              <w:spacing w:before="240" w:after="0" w:line="240" w:lineRule="auto"/>
              <w:jc w:val="center"/>
              <w:rPr>
                <w:bCs/>
                <w:szCs w:val="28"/>
              </w:rPr>
            </w:pPr>
            <w:r w:rsidRPr="00D92145">
              <w:rPr>
                <w:bCs/>
                <w:szCs w:val="28"/>
              </w:rPr>
              <w:t>Số:</w:t>
            </w:r>
            <w:r w:rsidR="00402B35">
              <w:rPr>
                <w:bCs/>
                <w:szCs w:val="28"/>
              </w:rPr>
              <w:t xml:space="preserve">        </w:t>
            </w:r>
            <w:r w:rsidRPr="00D92145">
              <w:rPr>
                <w:bCs/>
                <w:szCs w:val="28"/>
              </w:rPr>
              <w:t>/BC-</w:t>
            </w:r>
            <w:r w:rsidR="007246A7" w:rsidRPr="00D92145">
              <w:rPr>
                <w:bCs/>
                <w:szCs w:val="28"/>
              </w:rPr>
              <w:t>BYT</w:t>
            </w:r>
          </w:p>
        </w:tc>
        <w:tc>
          <w:tcPr>
            <w:tcW w:w="5911" w:type="dxa"/>
          </w:tcPr>
          <w:p w14:paraId="1643FD00" w14:textId="210D6F82" w:rsidR="00D61FDF" w:rsidRPr="00D92145" w:rsidRDefault="00000000" w:rsidP="00450CC2">
            <w:pPr>
              <w:widowControl w:val="0"/>
              <w:spacing w:before="240" w:after="0" w:line="240" w:lineRule="auto"/>
              <w:jc w:val="center"/>
              <w:outlineLvl w:val="1"/>
              <w:rPr>
                <w:bCs/>
                <w:i/>
                <w:iCs/>
                <w:szCs w:val="28"/>
              </w:rPr>
            </w:pPr>
            <w:r>
              <w:rPr>
                <w:noProof/>
                <w:szCs w:val="28"/>
              </w:rPr>
              <w:pict w14:anchorId="1643FD5D">
                <v:line id="Straight Connector 3" o:spid="_x0000_s2052" style="position:absolute;left:0;text-align:left;z-index:251658752;visibility:visible;mso-wrap-distance-top:-3e-5mm;mso-wrap-distance-bottom:-3e-5mm;mso-position-horizontal-relative:text;mso-position-vertical-relative:text" from="64.3pt,4.2pt" to="220.6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"/>
              </w:pict>
            </w:r>
            <w:r w:rsidR="00D61FDF" w:rsidRPr="00D92145">
              <w:rPr>
                <w:bCs/>
                <w:i/>
                <w:iCs/>
                <w:szCs w:val="28"/>
              </w:rPr>
              <w:t>Hà Nội, ngày</w:t>
            </w:r>
            <w:r w:rsidR="00402B35">
              <w:rPr>
                <w:bCs/>
                <w:i/>
                <w:iCs/>
                <w:szCs w:val="28"/>
              </w:rPr>
              <w:t xml:space="preserve">     </w:t>
            </w:r>
            <w:r w:rsidR="00D61FDF" w:rsidRPr="00D92145">
              <w:rPr>
                <w:bCs/>
                <w:i/>
                <w:iCs/>
                <w:szCs w:val="28"/>
              </w:rPr>
              <w:t>tháng</w:t>
            </w:r>
            <w:r w:rsidR="00402B35">
              <w:rPr>
                <w:bCs/>
                <w:i/>
                <w:iCs/>
                <w:szCs w:val="28"/>
              </w:rPr>
              <w:t xml:space="preserve">    </w:t>
            </w:r>
            <w:r w:rsidR="00D61FDF" w:rsidRPr="00D92145">
              <w:rPr>
                <w:bCs/>
                <w:i/>
                <w:iCs/>
                <w:szCs w:val="28"/>
              </w:rPr>
              <w:t>năm</w:t>
            </w:r>
            <w:r w:rsidR="00230340" w:rsidRPr="00D92145">
              <w:rPr>
                <w:bCs/>
                <w:i/>
                <w:iCs/>
                <w:szCs w:val="28"/>
              </w:rPr>
              <w:t xml:space="preserve"> 202</w:t>
            </w:r>
            <w:r w:rsidR="00450CC2" w:rsidRPr="00D92145">
              <w:rPr>
                <w:bCs/>
                <w:i/>
                <w:iCs/>
                <w:szCs w:val="28"/>
              </w:rPr>
              <w:t>4</w:t>
            </w:r>
          </w:p>
        </w:tc>
      </w:tr>
    </w:tbl>
    <w:p w14:paraId="1643FD03" w14:textId="509BAB99" w:rsidR="00DD6999" w:rsidRPr="00D92145" w:rsidRDefault="00DD6999" w:rsidP="0069677B">
      <w:pPr>
        <w:pStyle w:val="Vnbnnidung30"/>
        <w:shd w:val="clear" w:color="auto" w:fill="auto"/>
        <w:spacing w:before="120" w:after="0" w:line="240" w:lineRule="auto"/>
        <w:rPr>
          <w:b w:val="0"/>
          <w:spacing w:val="0"/>
          <w:sz w:val="28"/>
          <w:szCs w:val="28"/>
          <w:lang w:val="nl-NL"/>
        </w:rPr>
      </w:pPr>
      <w:r w:rsidRPr="00D92145">
        <w:rPr>
          <w:rStyle w:val="Vnbnnidung3"/>
          <w:b/>
          <w:color w:val="000000"/>
          <w:spacing w:val="0"/>
          <w:sz w:val="28"/>
          <w:szCs w:val="28"/>
          <w:lang w:val="nl-NL" w:eastAsia="vi-VN"/>
        </w:rPr>
        <w:t>BÁO CÁO</w:t>
      </w:r>
    </w:p>
    <w:p w14:paraId="3A6704E3" w14:textId="77777777" w:rsidR="00096EF2" w:rsidRDefault="002D48AE" w:rsidP="00A35E0E">
      <w:pPr>
        <w:widowControl w:val="0"/>
        <w:spacing w:after="0" w:line="240" w:lineRule="auto"/>
        <w:jc w:val="center"/>
        <w:rPr>
          <w:rStyle w:val="Vnbnnidung3"/>
          <w:rFonts w:eastAsiaTheme="majorEastAsia"/>
          <w:color w:val="000000" w:themeColor="text1"/>
          <w:spacing w:val="0"/>
          <w:sz w:val="28"/>
          <w:szCs w:val="28"/>
          <w:lang w:val="nl-NL" w:eastAsia="vi-VN"/>
        </w:rPr>
      </w:pPr>
      <w:r w:rsidRPr="00D92145">
        <w:rPr>
          <w:rStyle w:val="Vnbnnidung3"/>
          <w:rFonts w:eastAsiaTheme="majorEastAsia"/>
          <w:color w:val="000000" w:themeColor="text1"/>
          <w:spacing w:val="0"/>
          <w:sz w:val="28"/>
          <w:szCs w:val="28"/>
          <w:lang w:val="nl-NL" w:eastAsia="vi-VN"/>
        </w:rPr>
        <w:t>Về l</w:t>
      </w:r>
      <w:r w:rsidR="00DD6999" w:rsidRPr="00D92145">
        <w:rPr>
          <w:rStyle w:val="Vnbnnidung3"/>
          <w:rFonts w:eastAsiaTheme="majorEastAsia"/>
          <w:color w:val="000000" w:themeColor="text1"/>
          <w:spacing w:val="0"/>
          <w:sz w:val="28"/>
          <w:szCs w:val="28"/>
          <w:lang w:val="nl-NL" w:eastAsia="vi-VN"/>
        </w:rPr>
        <w:t>ồng ghép vấn đề bình đẳng giớ</w:t>
      </w:r>
      <w:r w:rsidR="00471C42" w:rsidRPr="00D92145">
        <w:rPr>
          <w:rStyle w:val="Vnbnnidung3"/>
          <w:rFonts w:eastAsiaTheme="majorEastAsia"/>
          <w:color w:val="000000" w:themeColor="text1"/>
          <w:spacing w:val="0"/>
          <w:sz w:val="28"/>
          <w:szCs w:val="28"/>
          <w:lang w:val="nl-NL" w:eastAsia="vi-VN"/>
        </w:rPr>
        <w:t>i</w:t>
      </w:r>
      <w:r w:rsidR="005F2D83" w:rsidRPr="00D92145">
        <w:rPr>
          <w:rStyle w:val="Vnbnnidung3"/>
          <w:rFonts w:eastAsiaTheme="majorEastAsia"/>
          <w:color w:val="000000" w:themeColor="text1"/>
          <w:spacing w:val="0"/>
          <w:sz w:val="28"/>
          <w:szCs w:val="28"/>
          <w:lang w:val="nl-NL" w:eastAsia="vi-VN"/>
        </w:rPr>
        <w:t xml:space="preserve"> </w:t>
      </w:r>
      <w:r w:rsidR="00DD6999" w:rsidRPr="00D92145">
        <w:rPr>
          <w:rStyle w:val="Vnbnnidung3"/>
          <w:rFonts w:eastAsiaTheme="majorEastAsia"/>
          <w:color w:val="000000" w:themeColor="text1"/>
          <w:spacing w:val="0"/>
          <w:sz w:val="28"/>
          <w:szCs w:val="28"/>
          <w:lang w:val="nl-NL" w:eastAsia="vi-VN"/>
        </w:rPr>
        <w:t xml:space="preserve">trong </w:t>
      </w:r>
      <w:r w:rsidRPr="00D92145">
        <w:rPr>
          <w:rStyle w:val="Vnbnnidung3"/>
          <w:rFonts w:eastAsiaTheme="majorEastAsia"/>
          <w:color w:val="000000" w:themeColor="text1"/>
          <w:spacing w:val="0"/>
          <w:sz w:val="28"/>
          <w:szCs w:val="28"/>
          <w:lang w:val="nl-NL" w:eastAsia="vi-VN"/>
        </w:rPr>
        <w:t xml:space="preserve">dự </w:t>
      </w:r>
      <w:r w:rsidRPr="00096EF2">
        <w:rPr>
          <w:rStyle w:val="Vnbnnidung3"/>
          <w:rFonts w:eastAsiaTheme="majorEastAsia"/>
          <w:color w:val="000000" w:themeColor="text1"/>
          <w:spacing w:val="0"/>
          <w:sz w:val="28"/>
          <w:szCs w:val="28"/>
          <w:lang w:val="nl-NL" w:eastAsia="vi-VN"/>
        </w:rPr>
        <w:t>thảo</w:t>
      </w:r>
      <w:r w:rsidR="00AF42BD" w:rsidRPr="00096EF2">
        <w:rPr>
          <w:rStyle w:val="Vnbnnidung3"/>
          <w:rFonts w:eastAsiaTheme="majorEastAsia"/>
          <w:color w:val="000000" w:themeColor="text1"/>
          <w:spacing w:val="0"/>
          <w:sz w:val="28"/>
          <w:szCs w:val="28"/>
          <w:lang w:val="nl-NL" w:eastAsia="vi-VN"/>
        </w:rPr>
        <w:t xml:space="preserve"> </w:t>
      </w:r>
      <w:r w:rsidR="00BC0394" w:rsidRPr="00096EF2">
        <w:rPr>
          <w:rStyle w:val="Vnbnnidung3"/>
          <w:spacing w:val="0"/>
          <w:sz w:val="28"/>
          <w:szCs w:val="28"/>
          <w:lang w:val="nl-NL" w:eastAsia="vi-VN"/>
        </w:rPr>
        <w:t xml:space="preserve">Nghị định </w:t>
      </w:r>
      <w:r w:rsidR="00AF42BD" w:rsidRPr="00096EF2">
        <w:rPr>
          <w:rStyle w:val="Vnbnnidung3"/>
          <w:rFonts w:eastAsiaTheme="majorEastAsia"/>
          <w:color w:val="000000" w:themeColor="text1"/>
          <w:spacing w:val="0"/>
          <w:sz w:val="28"/>
          <w:szCs w:val="28"/>
          <w:lang w:val="nl-NL" w:eastAsia="vi-VN"/>
        </w:rPr>
        <w:t>Sửa</w:t>
      </w:r>
      <w:r w:rsidR="00AF42BD" w:rsidRPr="00D92145">
        <w:rPr>
          <w:rStyle w:val="Vnbnnidung3"/>
          <w:rFonts w:eastAsiaTheme="majorEastAsia"/>
          <w:color w:val="000000" w:themeColor="text1"/>
          <w:spacing w:val="0"/>
          <w:sz w:val="28"/>
          <w:szCs w:val="28"/>
          <w:lang w:val="nl-NL" w:eastAsia="vi-VN"/>
        </w:rPr>
        <w:t xml:space="preserve"> đổi, </w:t>
      </w:r>
    </w:p>
    <w:p w14:paraId="557BE569" w14:textId="77777777" w:rsidR="00096EF2" w:rsidRDefault="00AF42BD" w:rsidP="00A35E0E">
      <w:pPr>
        <w:widowControl w:val="0"/>
        <w:spacing w:after="0" w:line="240" w:lineRule="auto"/>
        <w:jc w:val="center"/>
        <w:rPr>
          <w:rStyle w:val="Vnbnnidung3"/>
          <w:rFonts w:eastAsiaTheme="majorEastAsia"/>
          <w:color w:val="000000" w:themeColor="text1"/>
          <w:spacing w:val="0"/>
          <w:sz w:val="28"/>
          <w:szCs w:val="28"/>
          <w:lang w:val="nl-NL" w:eastAsia="vi-VN"/>
        </w:rPr>
      </w:pPr>
      <w:r w:rsidRPr="00D92145">
        <w:rPr>
          <w:rStyle w:val="Vnbnnidung3"/>
          <w:rFonts w:eastAsiaTheme="majorEastAsia"/>
          <w:color w:val="000000" w:themeColor="text1"/>
          <w:spacing w:val="0"/>
          <w:sz w:val="28"/>
          <w:szCs w:val="28"/>
          <w:lang w:val="nl-NL" w:eastAsia="vi-VN"/>
        </w:rPr>
        <w:t xml:space="preserve">bổ sung một số điều của Nghị định số 146/2018/NĐ-CP ngày 18/10/2018 </w:t>
      </w:r>
    </w:p>
    <w:p w14:paraId="26F8C177" w14:textId="77777777" w:rsidR="00096EF2" w:rsidRDefault="00AF42BD" w:rsidP="00A35E0E">
      <w:pPr>
        <w:widowControl w:val="0"/>
        <w:spacing w:after="0" w:line="240" w:lineRule="auto"/>
        <w:jc w:val="center"/>
        <w:rPr>
          <w:rStyle w:val="Vnbnnidung3"/>
          <w:rFonts w:eastAsiaTheme="majorEastAsia"/>
          <w:color w:val="000000" w:themeColor="text1"/>
          <w:spacing w:val="0"/>
          <w:sz w:val="28"/>
          <w:szCs w:val="28"/>
          <w:lang w:val="nl-NL" w:eastAsia="vi-VN"/>
        </w:rPr>
      </w:pPr>
      <w:r w:rsidRPr="00D92145">
        <w:rPr>
          <w:rStyle w:val="Vnbnnidung3"/>
          <w:rFonts w:eastAsiaTheme="majorEastAsia"/>
          <w:color w:val="000000" w:themeColor="text1"/>
          <w:spacing w:val="0"/>
          <w:sz w:val="28"/>
          <w:szCs w:val="28"/>
          <w:lang w:val="nl-NL" w:eastAsia="vi-VN"/>
        </w:rPr>
        <w:t xml:space="preserve">của Chính phủ quy định chi tiết và hướng dẫn biện pháp thi hành </w:t>
      </w:r>
    </w:p>
    <w:p w14:paraId="1643FD04" w14:textId="0D1CDA8B" w:rsidR="00673047" w:rsidRPr="00D92145" w:rsidRDefault="004D3A37" w:rsidP="00A35E0E">
      <w:pPr>
        <w:widowControl w:val="0"/>
        <w:spacing w:after="0" w:line="240" w:lineRule="auto"/>
        <w:jc w:val="center"/>
        <w:rPr>
          <w:szCs w:val="28"/>
          <w:lang w:val="vi-VN"/>
        </w:rPr>
      </w:pPr>
      <w:r>
        <w:rPr>
          <w:rStyle w:val="Vnbnnidung3"/>
          <w:rFonts w:eastAsiaTheme="majorEastAsia"/>
          <w:color w:val="000000" w:themeColor="text1"/>
          <w:spacing w:val="0"/>
          <w:sz w:val="28"/>
          <w:szCs w:val="28"/>
          <w:lang w:val="nl-NL" w:eastAsia="vi-VN"/>
        </w:rPr>
        <w:t>Luật Bảo</w:t>
      </w:r>
      <w:r w:rsidR="00AF42BD" w:rsidRPr="00D92145">
        <w:rPr>
          <w:rStyle w:val="Vnbnnidung3"/>
          <w:rFonts w:eastAsiaTheme="majorEastAsia"/>
          <w:color w:val="000000" w:themeColor="text1"/>
          <w:spacing w:val="0"/>
          <w:sz w:val="28"/>
          <w:szCs w:val="28"/>
          <w:lang w:val="nl-NL" w:eastAsia="vi-VN"/>
        </w:rPr>
        <w:t xml:space="preserve"> hiểm y tế, Nghị định số 75/2023/NĐ-CP ngày 19/10/2023 của Chính phủ sửa đổi, bổ sung một số điều Nghị định số 146/2018/NĐ-CP và quy định chi tiết một số điều của Luật số 51/2024/QH15 ngày 27 tháng 11 năm 2024 sửa đổi, bổ sung một số điều của </w:t>
      </w:r>
      <w:r>
        <w:rPr>
          <w:rStyle w:val="Vnbnnidung3"/>
          <w:rFonts w:eastAsiaTheme="majorEastAsia"/>
          <w:color w:val="000000" w:themeColor="text1"/>
          <w:spacing w:val="0"/>
          <w:sz w:val="28"/>
          <w:szCs w:val="28"/>
          <w:lang w:val="nl-NL" w:eastAsia="vi-VN"/>
        </w:rPr>
        <w:t>Luật Bảo</w:t>
      </w:r>
      <w:r w:rsidR="00AF42BD" w:rsidRPr="00D92145">
        <w:rPr>
          <w:rStyle w:val="Vnbnnidung3"/>
          <w:rFonts w:eastAsiaTheme="majorEastAsia"/>
          <w:color w:val="000000" w:themeColor="text1"/>
          <w:spacing w:val="0"/>
          <w:sz w:val="28"/>
          <w:szCs w:val="28"/>
          <w:lang w:val="nl-NL" w:eastAsia="vi-VN"/>
        </w:rPr>
        <w:t xml:space="preserve"> hiểm y tế</w:t>
      </w:r>
    </w:p>
    <w:p w14:paraId="1643FD05" w14:textId="16E9D54D" w:rsidR="00145B4D" w:rsidRPr="00D92145" w:rsidRDefault="00000000" w:rsidP="004024AD">
      <w:pPr>
        <w:widowControl w:val="0"/>
        <w:spacing w:after="0" w:line="440" w:lineRule="exact"/>
        <w:jc w:val="center"/>
        <w:rPr>
          <w:szCs w:val="28"/>
          <w:lang w:val="nl-NL"/>
        </w:rPr>
      </w:pPr>
      <w:r>
        <w:rPr>
          <w:b/>
          <w:bCs/>
          <w:noProof/>
          <w:color w:val="000000"/>
          <w:szCs w:val="28"/>
          <w:lang w:val="nl-NL" w:eastAsia="vi-VN"/>
        </w:rPr>
        <w:pict w14:anchorId="1643FD5F">
          <v:rect id="Rectangle 4" o:spid="_x0000_s2051" style="position:absolute;left:0;text-align:left;margin-left:-67.15pt;margin-top:22.15pt;width:89.5pt;height:40.4pt;z-index:251659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" fillcolor="white [3201]" strokecolor="#70ad47 [3209]" strokeweight="1pt">
            <v:textbox>
              <w:txbxContent>
                <w:p w14:paraId="1643FD67" w14:textId="77777777" w:rsidR="004653CD" w:rsidRDefault="004653CD" w:rsidP="00A81726">
                  <w:pPr>
                    <w:spacing w:after="0" w:line="240" w:lineRule="auto"/>
                    <w:jc w:val="center"/>
                    <w:rPr>
                      <w:b/>
                      <w:bCs/>
                    </w:rPr>
                  </w:pPr>
                  <w:r w:rsidRPr="004653CD">
                    <w:rPr>
                      <w:b/>
                      <w:bCs/>
                    </w:rPr>
                    <w:t>DỰ THẢO</w:t>
                  </w:r>
                </w:p>
                <w:p w14:paraId="5DCE9910" w14:textId="44761DC4" w:rsidR="00A81726" w:rsidRPr="004653CD" w:rsidRDefault="00A81726" w:rsidP="00A81726">
                  <w:pPr>
                    <w:spacing w:after="0" w:line="240" w:lineRule="auto"/>
                    <w:jc w:val="center"/>
                    <w:rPr>
                      <w:b/>
                      <w:bCs/>
                    </w:rPr>
                  </w:pPr>
                  <w:r>
                    <w:rPr>
                      <w:b/>
                      <w:bCs/>
                    </w:rPr>
                    <w:t>06/12</w:t>
                  </w:r>
                </w:p>
              </w:txbxContent>
            </v:textbox>
          </v:rect>
        </w:pict>
      </w:r>
      <w:r>
        <w:rPr>
          <w:rStyle w:val="Vnbnnidung3"/>
          <w:color w:val="000000"/>
          <w:spacing w:val="0"/>
          <w:sz w:val="28"/>
          <w:szCs w:val="28"/>
          <w:lang w:eastAsia="vi-VN"/>
        </w:rPr>
        <w:pict w14:anchorId="1643FD60">
          <v:shapetype id="_x0000_t32" coordsize="21600,21600" o:spt="32" o:oned="t" path="m,l21600,21600e" filled="f">
            <v:path arrowok="t" fillok="f" o:connecttype="none"/>
            <o:lock v:ext="edit" shapetype="t"/>
          </v:shapetype>
          <v:shape id="AutoShape 4" o:spid="_x0000_s2050" type="#_x0000_t32" style="position:absolute;left:0;text-align:left;margin-left:0;margin-top:3.55pt;width:146.5pt;height:0;flip:y;z-index:251656704;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">
            <w10:wrap anchorx="margin"/>
          </v:shape>
        </w:pict>
      </w:r>
    </w:p>
    <w:p w14:paraId="1643FD06" w14:textId="06B9E18B" w:rsidR="00D61FDF" w:rsidRPr="00D92145" w:rsidRDefault="00C000EC" w:rsidP="002F1EE6">
      <w:pPr>
        <w:widowControl w:val="0"/>
        <w:spacing w:after="240" w:line="240" w:lineRule="auto"/>
        <w:jc w:val="center"/>
        <w:rPr>
          <w:szCs w:val="28"/>
          <w:lang w:val="nl-NL"/>
        </w:rPr>
      </w:pPr>
      <w:r w:rsidRPr="00D92145">
        <w:rPr>
          <w:szCs w:val="28"/>
          <w:lang w:val="nl-NL"/>
        </w:rPr>
        <w:t>Kính gửi: Chính phủ</w:t>
      </w:r>
    </w:p>
    <w:p w14:paraId="1643FD08" w14:textId="382EA35F" w:rsidR="00F94C19" w:rsidRPr="00AB0263" w:rsidRDefault="00F94C19" w:rsidP="00671B1A">
      <w:pPr>
        <w:pStyle w:val="Vnbnnidung20"/>
        <w:shd w:val="clear" w:color="auto" w:fill="auto"/>
        <w:spacing w:before="0" w:after="80" w:line="240" w:lineRule="auto"/>
        <w:ind w:right="57" w:firstLine="720"/>
        <w:rPr>
          <w:sz w:val="28"/>
          <w:szCs w:val="28"/>
          <w:lang w:val="nl-NL"/>
        </w:rPr>
      </w:pPr>
      <w:r w:rsidRPr="00AB0263">
        <w:rPr>
          <w:rStyle w:val="Vnbnnidung2"/>
          <w:color w:val="000000"/>
          <w:sz w:val="28"/>
          <w:szCs w:val="28"/>
          <w:lang w:val="nl-NL" w:eastAsia="vi-VN"/>
        </w:rPr>
        <w:t>Căn cứ Luật ban hành văn bản quy phạm pháp luật năm 2015</w:t>
      </w:r>
      <w:r w:rsidR="002278C9" w:rsidRPr="00AB0263">
        <w:rPr>
          <w:rStyle w:val="Vnbnnidung2"/>
          <w:color w:val="000000"/>
          <w:sz w:val="28"/>
          <w:szCs w:val="28"/>
          <w:lang w:val="nl-NL" w:eastAsia="vi-VN"/>
        </w:rPr>
        <w:t>,</w:t>
      </w:r>
      <w:r w:rsidRPr="00AB0263">
        <w:rPr>
          <w:rStyle w:val="Vnbnnidung2"/>
          <w:color w:val="000000"/>
          <w:sz w:val="28"/>
          <w:szCs w:val="28"/>
          <w:lang w:val="nl-NL" w:eastAsia="vi-VN"/>
        </w:rPr>
        <w:t xml:space="preserve"> Luật </w:t>
      </w:r>
      <w:r w:rsidR="002278C9" w:rsidRPr="00AB0263">
        <w:rPr>
          <w:rStyle w:val="Vnbnnidung2"/>
          <w:color w:val="000000"/>
          <w:sz w:val="28"/>
          <w:szCs w:val="28"/>
          <w:lang w:val="nl-NL" w:eastAsia="vi-VN"/>
        </w:rPr>
        <w:t>B</w:t>
      </w:r>
      <w:r w:rsidRPr="00AB0263">
        <w:rPr>
          <w:rStyle w:val="Vnbnnidung2"/>
          <w:color w:val="000000"/>
          <w:sz w:val="28"/>
          <w:szCs w:val="28"/>
          <w:lang w:val="nl-NL" w:eastAsia="vi-VN"/>
        </w:rPr>
        <w:t>ình đẳng giới năm 2006</w:t>
      </w:r>
      <w:r w:rsidR="002278C9" w:rsidRPr="00AB0263">
        <w:rPr>
          <w:rStyle w:val="Vnbnnidung2"/>
          <w:color w:val="000000"/>
          <w:sz w:val="28"/>
          <w:szCs w:val="28"/>
          <w:lang w:val="nl-NL" w:eastAsia="vi-VN"/>
        </w:rPr>
        <w:t xml:space="preserve">. </w:t>
      </w:r>
      <w:r w:rsidR="009B568A" w:rsidRPr="00AB0263">
        <w:rPr>
          <w:sz w:val="28"/>
          <w:szCs w:val="28"/>
          <w:lang w:val="nl-NL"/>
        </w:rPr>
        <w:t>Thực hiện</w:t>
      </w:r>
      <w:r w:rsidR="002278C9" w:rsidRPr="00AB0263">
        <w:rPr>
          <w:sz w:val="28"/>
          <w:szCs w:val="28"/>
          <w:lang w:val="nl-NL"/>
        </w:rPr>
        <w:t>,</w:t>
      </w:r>
      <w:r w:rsidR="009B568A" w:rsidRPr="00AB0263">
        <w:rPr>
          <w:sz w:val="28"/>
          <w:szCs w:val="28"/>
          <w:lang w:val="nl-NL"/>
        </w:rPr>
        <w:t xml:space="preserve"> Luật sửa đổi, bổ sung một số điều </w:t>
      </w:r>
      <w:r w:rsidR="004D3A37" w:rsidRPr="00AB0263">
        <w:rPr>
          <w:sz w:val="28"/>
          <w:szCs w:val="28"/>
          <w:lang w:val="nl-NL"/>
        </w:rPr>
        <w:t>Luật Bảo</w:t>
      </w:r>
      <w:r w:rsidR="009B568A" w:rsidRPr="00AB0263">
        <w:rPr>
          <w:sz w:val="28"/>
          <w:szCs w:val="28"/>
          <w:lang w:val="nl-NL"/>
        </w:rPr>
        <w:t xml:space="preserve"> hiểm y tế số 51/2024/QH15 được Quốc hội thông qua ngày 27 tháng 11 năm 2024; Quyết định số 53/QĐ-TTg ngày 15/01/2024 của Thủ tướng Chính phủ ban hành Chương trình công tác năm 2024 của Chính phủ, Thủ tướng Chính phủ, Bộ Y tế đã phối hợp với Bộ Tài chính, Bảo hiểm Xã hội Việt Nam và các bộ, cơ quan, tổ chức liên quan xây dựng dự thảo Nghị định </w:t>
      </w:r>
      <w:r w:rsidR="00D92145" w:rsidRPr="00AB0263">
        <w:rPr>
          <w:sz w:val="28"/>
          <w:szCs w:val="28"/>
          <w:lang w:val="nl-NL"/>
        </w:rPr>
        <w:t>s</w:t>
      </w:r>
      <w:r w:rsidR="00AF42BD" w:rsidRPr="00AB0263">
        <w:rPr>
          <w:spacing w:val="-4"/>
          <w:sz w:val="28"/>
          <w:szCs w:val="28"/>
          <w:lang w:val="vi-VN"/>
        </w:rPr>
        <w:t xml:space="preserve">ửa đổi, bổ sung một số điều của Nghị định số 146/2018/NĐ-CP ngày 18/10/2018 của Chính phủ quy định chi tiết và hướng dẫn biện pháp thi hành </w:t>
      </w:r>
      <w:r w:rsidR="004D3A37" w:rsidRPr="00AB0263">
        <w:rPr>
          <w:spacing w:val="-4"/>
          <w:sz w:val="28"/>
          <w:szCs w:val="28"/>
          <w:lang w:val="vi-VN"/>
        </w:rPr>
        <w:t>Luật Bảo</w:t>
      </w:r>
      <w:r w:rsidR="00AF42BD" w:rsidRPr="00AB0263">
        <w:rPr>
          <w:spacing w:val="-4"/>
          <w:sz w:val="28"/>
          <w:szCs w:val="28"/>
          <w:lang w:val="vi-VN"/>
        </w:rPr>
        <w:t xml:space="preserve"> hiểm y tế, Nghị định số 75/2023/NĐ-CP ngày 19/10/2023 của Chính phủ sửa đổi, bổ sung một số điều Nghị định số 146/2018/NĐ-CP và quy định chi tiết một số điều của Luật số 51/2024/QH15 ngày 27 tháng 11 năm 2024 sửa đổi, bổ sung một số điều của </w:t>
      </w:r>
      <w:r w:rsidR="004D3A37" w:rsidRPr="00AB0263">
        <w:rPr>
          <w:spacing w:val="-4"/>
          <w:sz w:val="28"/>
          <w:szCs w:val="28"/>
          <w:lang w:val="vi-VN"/>
        </w:rPr>
        <w:t>Luật Bảo</w:t>
      </w:r>
      <w:r w:rsidR="00AF42BD" w:rsidRPr="00AB0263">
        <w:rPr>
          <w:spacing w:val="-4"/>
          <w:sz w:val="28"/>
          <w:szCs w:val="28"/>
          <w:lang w:val="vi-VN"/>
        </w:rPr>
        <w:t xml:space="preserve"> hiểm y tế</w:t>
      </w:r>
      <w:r w:rsidR="00B45FC0" w:rsidRPr="00AB0263">
        <w:rPr>
          <w:sz w:val="28"/>
          <w:szCs w:val="28"/>
          <w:lang w:val="nl-NL"/>
        </w:rPr>
        <w:t xml:space="preserve"> (sau đây gọi tắt là Dự thảo </w:t>
      </w:r>
      <w:r w:rsidR="00BD1372" w:rsidRPr="00AB0263">
        <w:rPr>
          <w:sz w:val="28"/>
          <w:szCs w:val="28"/>
          <w:lang w:val="nl-NL"/>
        </w:rPr>
        <w:t>Nghị định sửa đổi bổ sung Nghị định số 146/2018/NĐ-CP</w:t>
      </w:r>
      <w:r w:rsidR="00B45FC0" w:rsidRPr="00AB0263">
        <w:rPr>
          <w:sz w:val="28"/>
          <w:szCs w:val="28"/>
          <w:lang w:val="nl-NL"/>
        </w:rPr>
        <w:t>)</w:t>
      </w:r>
      <w:r w:rsidR="00673047" w:rsidRPr="00AB0263">
        <w:rPr>
          <w:sz w:val="28"/>
          <w:szCs w:val="28"/>
          <w:lang w:val="nl-NL"/>
        </w:rPr>
        <w:t>.</w:t>
      </w:r>
      <w:r w:rsidRPr="00AB0263">
        <w:rPr>
          <w:sz w:val="28"/>
          <w:szCs w:val="28"/>
          <w:lang w:val="nl-NL"/>
        </w:rPr>
        <w:t xml:space="preserve"> Trong quá trình xây dựng </w:t>
      </w:r>
      <w:r w:rsidR="00B45FC0" w:rsidRPr="00AB0263">
        <w:rPr>
          <w:sz w:val="28"/>
          <w:szCs w:val="28"/>
          <w:lang w:val="nl-NL"/>
        </w:rPr>
        <w:t>dự thảo</w:t>
      </w:r>
      <w:r w:rsidRPr="00AB0263">
        <w:rPr>
          <w:sz w:val="28"/>
          <w:szCs w:val="28"/>
          <w:lang w:val="nl-NL"/>
        </w:rPr>
        <w:t xml:space="preserve">, </w:t>
      </w:r>
      <w:r w:rsidR="00B45FC0" w:rsidRPr="00AB0263">
        <w:rPr>
          <w:sz w:val="28"/>
          <w:szCs w:val="28"/>
          <w:lang w:val="nl-NL"/>
        </w:rPr>
        <w:t>Bộ Y tế</w:t>
      </w:r>
      <w:r w:rsidRPr="00AB0263">
        <w:rPr>
          <w:sz w:val="28"/>
          <w:szCs w:val="28"/>
          <w:lang w:val="nl-NL"/>
        </w:rPr>
        <w:t xml:space="preserve"> đã thực hiện đầy đủ các quy định của pháp luật liên quan tới lồng ghép bình đẳng giới trong xây dựng văn bản quy phạm pháp luật</w:t>
      </w:r>
      <w:r w:rsidR="00B45FC0" w:rsidRPr="00AB0263">
        <w:rPr>
          <w:sz w:val="28"/>
          <w:szCs w:val="28"/>
          <w:lang w:val="nl-NL"/>
        </w:rPr>
        <w:t xml:space="preserve">, </w:t>
      </w:r>
      <w:r w:rsidRPr="00AB0263">
        <w:rPr>
          <w:sz w:val="28"/>
          <w:szCs w:val="28"/>
          <w:lang w:val="nl-NL"/>
        </w:rPr>
        <w:t xml:space="preserve">Bộ Y tế xin báo cáo Chính phủ về lồng ghép vấn đề bình đẳng giới trong </w:t>
      </w:r>
      <w:r w:rsidR="00BD1372" w:rsidRPr="00AB0263">
        <w:rPr>
          <w:sz w:val="28"/>
          <w:szCs w:val="28"/>
          <w:lang w:val="nl-NL"/>
        </w:rPr>
        <w:t>Dự thảo Nghị định sửa đổi bổ sung Nghị định số 146/2018/NĐ-CP</w:t>
      </w:r>
      <w:r w:rsidRPr="00AB0263">
        <w:rPr>
          <w:sz w:val="28"/>
          <w:szCs w:val="28"/>
          <w:lang w:val="nl-NL"/>
        </w:rPr>
        <w:t>, cụ thể như sau:</w:t>
      </w:r>
    </w:p>
    <w:p w14:paraId="1643FD09" w14:textId="77777777" w:rsidR="002D48AE" w:rsidRPr="00AB0263" w:rsidRDefault="002D48AE" w:rsidP="00671B1A">
      <w:pPr>
        <w:pStyle w:val="Vnbnnidung20"/>
        <w:shd w:val="clear" w:color="auto" w:fill="auto"/>
        <w:spacing w:before="0" w:after="80" w:line="240" w:lineRule="auto"/>
        <w:ind w:right="57" w:firstLine="720"/>
        <w:rPr>
          <w:rStyle w:val="Vnbnnidung2"/>
          <w:color w:val="000000"/>
          <w:sz w:val="28"/>
          <w:szCs w:val="28"/>
          <w:lang w:val="nl-NL" w:eastAsia="vi-VN"/>
        </w:rPr>
      </w:pPr>
      <w:r w:rsidRPr="00AB0263">
        <w:rPr>
          <w:rStyle w:val="Vnbnnidung2"/>
          <w:color w:val="000000"/>
          <w:sz w:val="28"/>
          <w:szCs w:val="28"/>
          <w:lang w:val="nl-NL" w:eastAsia="vi-VN"/>
        </w:rPr>
        <w:t>I. BỐI CẢNH, YÊU CẦU</w:t>
      </w:r>
    </w:p>
    <w:p w14:paraId="1643FD0A" w14:textId="77777777" w:rsidR="00BD1372" w:rsidRPr="00AB0263" w:rsidRDefault="002D48AE" w:rsidP="00671B1A">
      <w:pPr>
        <w:pStyle w:val="Vnbnnidung20"/>
        <w:shd w:val="clear" w:color="auto" w:fill="auto"/>
        <w:spacing w:before="0" w:after="80" w:line="240" w:lineRule="auto"/>
        <w:ind w:right="57" w:firstLine="720"/>
        <w:rPr>
          <w:sz w:val="28"/>
          <w:szCs w:val="28"/>
          <w:lang w:val="nl-NL"/>
        </w:rPr>
      </w:pPr>
      <w:r w:rsidRPr="00AB0263">
        <w:rPr>
          <w:sz w:val="28"/>
          <w:szCs w:val="28"/>
          <w:lang w:val="nl-NL"/>
        </w:rPr>
        <w:t xml:space="preserve">1. Bối cảnh xây dựng </w:t>
      </w:r>
      <w:r w:rsidR="00BD1372" w:rsidRPr="00AB0263">
        <w:rPr>
          <w:sz w:val="28"/>
          <w:szCs w:val="28"/>
          <w:lang w:val="nl-NL"/>
        </w:rPr>
        <w:t>Dự thảo Nghị định sửa đổi bổ sung Nghị định số 146/2018/NĐ-CP</w:t>
      </w:r>
    </w:p>
    <w:p w14:paraId="1643FD0B" w14:textId="77777777" w:rsidR="00F33BE0" w:rsidRPr="00AB0263" w:rsidRDefault="00F33BE0" w:rsidP="00671B1A">
      <w:pPr>
        <w:spacing w:after="80" w:line="240" w:lineRule="auto"/>
        <w:ind w:firstLine="720"/>
        <w:jc w:val="both"/>
        <w:rPr>
          <w:szCs w:val="28"/>
          <w:lang w:val="nl-NL"/>
        </w:rPr>
      </w:pPr>
      <w:r w:rsidRPr="00AB0263">
        <w:rPr>
          <w:szCs w:val="28"/>
          <w:lang w:val="nl-NL"/>
        </w:rPr>
        <w:t>a) Cơ sở pháp lý</w:t>
      </w:r>
    </w:p>
    <w:p w14:paraId="1643FD0C" w14:textId="084A5CA1" w:rsidR="00F33BE0" w:rsidRPr="00AB0263" w:rsidRDefault="00F33BE0" w:rsidP="00671B1A">
      <w:pPr>
        <w:spacing w:after="80" w:line="240" w:lineRule="auto"/>
        <w:ind w:firstLine="720"/>
        <w:jc w:val="both"/>
        <w:rPr>
          <w:szCs w:val="28"/>
          <w:lang w:val="nl-NL"/>
        </w:rPr>
      </w:pPr>
      <w:r w:rsidRPr="00AB0263">
        <w:rPr>
          <w:szCs w:val="28"/>
          <w:lang w:val="nl-NL"/>
        </w:rPr>
        <w:t xml:space="preserve">- </w:t>
      </w:r>
      <w:r w:rsidR="004D3A37" w:rsidRPr="00AB0263">
        <w:rPr>
          <w:szCs w:val="28"/>
          <w:lang w:val="nl-NL"/>
        </w:rPr>
        <w:t>Luật Bảo</w:t>
      </w:r>
      <w:r w:rsidRPr="00AB0263">
        <w:rPr>
          <w:szCs w:val="28"/>
          <w:lang w:val="nl-NL"/>
        </w:rPr>
        <w:t xml:space="preserve"> hiểm y tế số 25/2008/QH12 được Quốc hội khóa XII thông qua ngày 14 tháng 11 năm 2008, có hiệu lực từ ngày 01 tháng 01 năm 2009 và được sửa đổi, bổ sung một số điều tại </w:t>
      </w:r>
      <w:r w:rsidR="004D3A37" w:rsidRPr="00AB0263">
        <w:rPr>
          <w:szCs w:val="28"/>
          <w:lang w:val="nl-NL"/>
        </w:rPr>
        <w:t>Luật Bảo</w:t>
      </w:r>
      <w:r w:rsidRPr="00AB0263">
        <w:rPr>
          <w:szCs w:val="28"/>
          <w:lang w:val="nl-NL"/>
        </w:rPr>
        <w:t xml:space="preserve"> hiểm y tế số 46/2014/QH13 có một số nội dung quy định giao Chính phủ hướng dẫn thực hiện.</w:t>
      </w:r>
    </w:p>
    <w:p w14:paraId="1643FD0D" w14:textId="7A24848E" w:rsidR="00F33BE0" w:rsidRPr="00AB0263" w:rsidRDefault="00F33BE0" w:rsidP="00671B1A">
      <w:pPr>
        <w:spacing w:after="80" w:line="240" w:lineRule="auto"/>
        <w:ind w:firstLine="720"/>
        <w:jc w:val="both"/>
        <w:rPr>
          <w:szCs w:val="28"/>
          <w:lang w:val="nl-NL"/>
        </w:rPr>
      </w:pPr>
      <w:r w:rsidRPr="00AB0263">
        <w:rPr>
          <w:szCs w:val="28"/>
          <w:lang w:val="nl-NL"/>
        </w:rPr>
        <w:t xml:space="preserve">- </w:t>
      </w:r>
      <w:r w:rsidR="004D3A37" w:rsidRPr="00AB0263">
        <w:rPr>
          <w:szCs w:val="28"/>
          <w:lang w:val="nl-NL"/>
        </w:rPr>
        <w:t>Luật Bảo</w:t>
      </w:r>
      <w:r w:rsidRPr="00AB0263">
        <w:rPr>
          <w:szCs w:val="28"/>
          <w:lang w:val="nl-NL"/>
        </w:rPr>
        <w:t xml:space="preserve"> hiểm y tế số 51/2024/QH15 được Quốc hội thông qua ngày 27 tháng 11 năm 2024 có một số nội dung có hiệu lực thi hành từ ngày 01/01/2025, </w:t>
      </w:r>
      <w:r w:rsidRPr="00AB0263">
        <w:rPr>
          <w:szCs w:val="28"/>
          <w:lang w:val="nl-NL"/>
        </w:rPr>
        <w:lastRenderedPageBreak/>
        <w:t>một số nội dung giao Chính phủ hướng dẫn thực hiện có hiệu lực thi hành từ ngày 01/01/2025.</w:t>
      </w:r>
    </w:p>
    <w:p w14:paraId="1643FD0E" w14:textId="565C51B3" w:rsidR="00F33BE0" w:rsidRPr="00AB0263" w:rsidRDefault="00F33BE0" w:rsidP="00671B1A">
      <w:pPr>
        <w:spacing w:after="80" w:line="240" w:lineRule="auto"/>
        <w:ind w:firstLine="720"/>
        <w:jc w:val="both"/>
        <w:outlineLvl w:val="1"/>
        <w:rPr>
          <w:szCs w:val="28"/>
          <w:lang w:val="nl-NL"/>
        </w:rPr>
      </w:pPr>
      <w:r w:rsidRPr="00AB0263">
        <w:rPr>
          <w:szCs w:val="28"/>
          <w:lang w:val="nl-NL"/>
        </w:rPr>
        <w:t xml:space="preserve">- </w:t>
      </w:r>
      <w:r w:rsidR="004D3A37" w:rsidRPr="00AB0263">
        <w:rPr>
          <w:szCs w:val="28"/>
          <w:lang w:val="nl-NL"/>
        </w:rPr>
        <w:t>Luật Khám</w:t>
      </w:r>
      <w:r w:rsidRPr="00AB0263">
        <w:rPr>
          <w:szCs w:val="28"/>
          <w:lang w:val="nl-NL"/>
        </w:rPr>
        <w:t xml:space="preserve"> bệnh, chữa bệnh năm 2023, trong đó Điều 104 quy định về cấp chuyên môn kỹ thuật trong khám bệnh, chữa bệnh, khoản 7 Điều 120 về hiệu lực thi hành quy định về cấp chuyên môn kỹ thuật trong khám bệnh, chữa bệnh từ ngày 01/01/2025. </w:t>
      </w:r>
    </w:p>
    <w:p w14:paraId="1643FD0F" w14:textId="4085158A" w:rsidR="00F33BE0" w:rsidRPr="00AB0263" w:rsidRDefault="00F33BE0" w:rsidP="00671B1A">
      <w:pPr>
        <w:spacing w:after="80" w:line="240" w:lineRule="auto"/>
        <w:ind w:firstLine="720"/>
        <w:jc w:val="both"/>
        <w:outlineLvl w:val="1"/>
        <w:rPr>
          <w:szCs w:val="28"/>
          <w:lang w:val="nl-NL"/>
        </w:rPr>
      </w:pPr>
      <w:r w:rsidRPr="00AB0263">
        <w:rPr>
          <w:szCs w:val="28"/>
          <w:lang w:val="nl-NL"/>
        </w:rPr>
        <w:t>- Nghị định 96/2023/NĐ-CP ngày 30/12/2023 của Chính phủ quy định chi tiết một số điều của </w:t>
      </w:r>
      <w:hyperlink r:id="rId11" w:tgtFrame="_blank" w:history="1">
        <w:r w:rsidR="004D3A37" w:rsidRPr="00AB0263">
          <w:rPr>
            <w:szCs w:val="28"/>
            <w:lang w:val="nl-NL"/>
          </w:rPr>
          <w:t>Luật Khám</w:t>
        </w:r>
        <w:r w:rsidRPr="00AB0263">
          <w:rPr>
            <w:szCs w:val="28"/>
            <w:lang w:val="nl-NL"/>
          </w:rPr>
          <w:t xml:space="preserve"> bệnh, chữa bệnh</w:t>
        </w:r>
      </w:hyperlink>
      <w:r w:rsidRPr="00AB0263">
        <w:rPr>
          <w:szCs w:val="28"/>
          <w:lang w:val="nl-NL"/>
        </w:rPr>
        <w:t xml:space="preserve">. </w:t>
      </w:r>
    </w:p>
    <w:p w14:paraId="1643FD10" w14:textId="77777777" w:rsidR="00F33BE0" w:rsidRPr="00AB0263" w:rsidRDefault="00F33BE0" w:rsidP="00671B1A">
      <w:pPr>
        <w:tabs>
          <w:tab w:val="right" w:leader="dot" w:pos="8640"/>
        </w:tabs>
        <w:spacing w:after="80" w:line="240" w:lineRule="auto"/>
        <w:ind w:firstLine="720"/>
        <w:jc w:val="both"/>
        <w:outlineLvl w:val="1"/>
        <w:rPr>
          <w:szCs w:val="28"/>
          <w:lang w:val="nl-NL"/>
        </w:rPr>
      </w:pPr>
      <w:r w:rsidRPr="00AB0263">
        <w:rPr>
          <w:szCs w:val="28"/>
          <w:lang w:val="nl-NL"/>
        </w:rPr>
        <w:t>b) Cơ sở thực tiễn</w:t>
      </w:r>
    </w:p>
    <w:p w14:paraId="1643FD11" w14:textId="65C70070" w:rsidR="00F33BE0" w:rsidRPr="00AB0263" w:rsidRDefault="00F33BE0" w:rsidP="00671B1A">
      <w:pPr>
        <w:pStyle w:val="NormalWeb"/>
        <w:shd w:val="clear" w:color="auto" w:fill="FFFFFF"/>
        <w:spacing w:before="0" w:beforeAutospacing="0" w:after="80" w:afterAutospacing="0"/>
        <w:ind w:firstLine="720"/>
        <w:jc w:val="both"/>
        <w:rPr>
          <w:sz w:val="28"/>
          <w:szCs w:val="28"/>
          <w:lang w:val="nl-NL"/>
        </w:rPr>
      </w:pPr>
      <w:r w:rsidRPr="00AB0263">
        <w:rPr>
          <w:sz w:val="28"/>
          <w:szCs w:val="28"/>
          <w:lang w:val="nl-NL"/>
        </w:rPr>
        <w:t xml:space="preserve">Theo quy định tại Điều 104 và khoản 7 Điều 120 của </w:t>
      </w:r>
      <w:r w:rsidR="004D3A37" w:rsidRPr="00AB0263">
        <w:rPr>
          <w:sz w:val="28"/>
          <w:szCs w:val="28"/>
          <w:lang w:val="nl-NL"/>
        </w:rPr>
        <w:t>Luật Khám</w:t>
      </w:r>
      <w:r w:rsidRPr="00AB0263">
        <w:rPr>
          <w:sz w:val="28"/>
          <w:szCs w:val="28"/>
          <w:lang w:val="nl-NL"/>
        </w:rPr>
        <w:t xml:space="preserve"> bệnh, chữa bệnh năm 2023, kể từ ngày 01 tháng 01 năm 2025, cơ sở khám bệnh, chữa bệnh của Nhà nước, tư nhân được chia thành 03 cấp chuyên môn kỹ thuậ</w:t>
      </w:r>
      <w:r w:rsidR="00A95675" w:rsidRPr="00AB0263">
        <w:rPr>
          <w:sz w:val="28"/>
          <w:szCs w:val="28"/>
          <w:lang w:val="nl-NL"/>
        </w:rPr>
        <w:t>t</w:t>
      </w:r>
      <w:r w:rsidRPr="00AB0263">
        <w:rPr>
          <w:sz w:val="28"/>
          <w:szCs w:val="28"/>
          <w:lang w:val="nl-NL"/>
        </w:rPr>
        <w:t xml:space="preserve">, cụ thể: Cấp khám bệnh, chữa bệnh ban đầu; Cấp khám bệnh, chữa bệnh cơ bản; Cấp khám bệnh, chữa bệnh chuyên sâu. Tuy nhiên, hiện nay trong Nghị định số 146/2018/NĐ-CP ngày 18 tháng 10 năm 2018 của Chính phủ quy định chi tiết và hướng dẫn biện pháp thi hành </w:t>
      </w:r>
      <w:r w:rsidR="004D3A37" w:rsidRPr="00AB0263">
        <w:rPr>
          <w:sz w:val="28"/>
          <w:szCs w:val="28"/>
          <w:lang w:val="nl-NL"/>
        </w:rPr>
        <w:t>Luật Bảo</w:t>
      </w:r>
      <w:r w:rsidRPr="00AB0263">
        <w:rPr>
          <w:sz w:val="28"/>
          <w:szCs w:val="28"/>
          <w:lang w:val="nl-NL"/>
        </w:rPr>
        <w:t xml:space="preserve"> hiểm y tế, Nghị định số 75/2023/NĐ-CP ngày 19 tháng 10 năm 2023 của Chính phủ sửa đổi, bổ sung một số điều Nghị định số 146/2018/NĐ-CP đang hướng dẫn, quy định về “tuyến” chuyên môn kỹ thuật. </w:t>
      </w:r>
    </w:p>
    <w:p w14:paraId="1643FD12" w14:textId="31BC695C" w:rsidR="00F33BE0" w:rsidRPr="00AB0263" w:rsidRDefault="00F33BE0" w:rsidP="00671B1A">
      <w:pPr>
        <w:pStyle w:val="Normal1"/>
        <w:tabs>
          <w:tab w:val="left" w:pos="993"/>
        </w:tabs>
        <w:spacing w:after="80" w:line="240" w:lineRule="auto"/>
        <w:ind w:firstLine="720"/>
        <w:jc w:val="both"/>
        <w:rPr>
          <w:rFonts w:ascii="Times New Roman" w:eastAsia="Times New Roman" w:hAnsi="Times New Roman" w:cs="Times New Roman"/>
          <w:color w:val="auto"/>
          <w:sz w:val="28"/>
          <w:szCs w:val="28"/>
          <w:lang w:val="nl-NL"/>
        </w:rPr>
      </w:pPr>
      <w:r w:rsidRPr="00AB0263">
        <w:rPr>
          <w:rFonts w:ascii="Times New Roman" w:eastAsia="Times New Roman" w:hAnsi="Times New Roman" w:cs="Times New Roman"/>
          <w:color w:val="auto"/>
          <w:sz w:val="28"/>
          <w:szCs w:val="28"/>
          <w:lang w:val="nl-NL"/>
        </w:rPr>
        <w:t xml:space="preserve">Ngày 27 tháng 11 năm 2024, Quốc hội đã thông qua Luật số 51/2024/QH15 sửa đổi, bổ sung một số điều </w:t>
      </w:r>
      <w:r w:rsidR="004D3A37" w:rsidRPr="00AB0263">
        <w:rPr>
          <w:rFonts w:ascii="Times New Roman" w:eastAsia="Times New Roman" w:hAnsi="Times New Roman" w:cs="Times New Roman"/>
          <w:color w:val="auto"/>
          <w:sz w:val="28"/>
          <w:szCs w:val="28"/>
          <w:lang w:val="nl-NL"/>
        </w:rPr>
        <w:t>Luật Bảo</w:t>
      </w:r>
      <w:r w:rsidRPr="00AB0263">
        <w:rPr>
          <w:rFonts w:ascii="Times New Roman" w:eastAsia="Times New Roman" w:hAnsi="Times New Roman" w:cs="Times New Roman"/>
          <w:color w:val="auto"/>
          <w:sz w:val="28"/>
          <w:szCs w:val="28"/>
          <w:lang w:val="nl-NL"/>
        </w:rPr>
        <w:t xml:space="preserve"> hiểm y tế, trong đó quy định liên quan đến cấp chuyên môn kỹ thuật trong khám bệnh, chữa bệnh, đăng ký khám bệnh, chữa bệnh bảo hiểm y tế ban đầu, chuyển người bệnh giữa các cơ sở khám bệnh, chữa bệnh bảo hiểm y tế, thủ tục khám bệnh, chữa bệnh bảo hiểm y tế </w:t>
      </w:r>
      <w:r w:rsidR="00A56499" w:rsidRPr="00AB0263">
        <w:rPr>
          <w:rFonts w:ascii="Times New Roman" w:eastAsia="Times New Roman" w:hAnsi="Times New Roman" w:cs="Times New Roman"/>
          <w:color w:val="auto"/>
          <w:sz w:val="28"/>
          <w:szCs w:val="28"/>
          <w:lang w:val="nl-NL"/>
        </w:rPr>
        <w:t>và</w:t>
      </w:r>
      <w:r w:rsidRPr="00AB0263">
        <w:rPr>
          <w:rFonts w:ascii="Times New Roman" w:eastAsia="Times New Roman" w:hAnsi="Times New Roman" w:cs="Times New Roman"/>
          <w:color w:val="auto"/>
          <w:sz w:val="28"/>
          <w:szCs w:val="28"/>
          <w:lang w:val="nl-NL"/>
        </w:rPr>
        <w:t xml:space="preserve"> Quy định về phạm vi được hưởng về vận chuyển người bệnh và mức hưởng đối với </w:t>
      </w:r>
      <w:r w:rsidR="00A95675" w:rsidRPr="00AB0263">
        <w:rPr>
          <w:rFonts w:ascii="Times New Roman" w:eastAsia="Times New Roman" w:hAnsi="Times New Roman" w:cs="Times New Roman"/>
          <w:color w:val="auto"/>
          <w:sz w:val="28"/>
          <w:szCs w:val="28"/>
          <w:lang w:val="nl-NL"/>
        </w:rPr>
        <w:t xml:space="preserve">một số </w:t>
      </w:r>
      <w:r w:rsidRPr="00AB0263">
        <w:rPr>
          <w:rFonts w:ascii="Times New Roman" w:eastAsia="Times New Roman" w:hAnsi="Times New Roman" w:cs="Times New Roman"/>
          <w:color w:val="auto"/>
          <w:sz w:val="28"/>
          <w:szCs w:val="28"/>
          <w:lang w:val="nl-NL"/>
        </w:rPr>
        <w:t xml:space="preserve">đối tượng </w:t>
      </w:r>
      <w:r w:rsidRPr="00AB0263">
        <w:rPr>
          <w:rFonts w:ascii="Times New Roman" w:hAnsi="Times New Roman" w:cs="Times New Roman"/>
          <w:color w:val="000000" w:themeColor="text1"/>
          <w:sz w:val="28"/>
          <w:szCs w:val="28"/>
          <w:lang w:val="nl-NL"/>
        </w:rPr>
        <w:t>có hiệu lực thi hành kể từ ngày 01 tháng 01 năm 2025. Bên cạnh đó, cũng áp dụng ngay đối với các đ</w:t>
      </w:r>
      <w:r w:rsidRPr="00AB0263">
        <w:rPr>
          <w:rFonts w:ascii="Times New Roman" w:eastAsia="Times New Roman" w:hAnsi="Times New Roman" w:cs="Times New Roman"/>
          <w:color w:val="auto"/>
          <w:sz w:val="28"/>
          <w:szCs w:val="28"/>
          <w:lang w:val="nl-NL"/>
        </w:rPr>
        <w:t>ối tượng này đến khám bệnh, chữa bệnh tại cơ sở khám bệnh, chữa bệnh trước ngày 01 tháng 01 năm 2025 và kết thúc đợt điều trị từ ngày 01 tháng 01 năm 2025.</w:t>
      </w:r>
    </w:p>
    <w:p w14:paraId="1643FD13" w14:textId="439B5738" w:rsidR="00F33BE0" w:rsidRPr="00AB0263" w:rsidRDefault="00426ACE" w:rsidP="00671B1A">
      <w:pPr>
        <w:pStyle w:val="NormalWeb"/>
        <w:spacing w:before="0" w:beforeAutospacing="0" w:after="80" w:afterAutospacing="0"/>
        <w:ind w:firstLine="720"/>
        <w:jc w:val="both"/>
        <w:rPr>
          <w:spacing w:val="-6"/>
          <w:sz w:val="28"/>
          <w:szCs w:val="28"/>
          <w:lang w:val="es-ES"/>
        </w:rPr>
      </w:pPr>
      <w:r w:rsidRPr="00AB0263">
        <w:rPr>
          <w:color w:val="000000"/>
          <w:sz w:val="28"/>
          <w:szCs w:val="28"/>
          <w:lang w:val="nl-NL" w:eastAsia="vi-VN"/>
        </w:rPr>
        <w:t>Do vậy</w:t>
      </w:r>
      <w:r w:rsidR="00F33BE0" w:rsidRPr="00AB0263">
        <w:rPr>
          <w:spacing w:val="-6"/>
          <w:sz w:val="28"/>
          <w:szCs w:val="28"/>
          <w:lang w:val="vi-VN"/>
        </w:rPr>
        <w:t xml:space="preserve">, việc xây dựng, ban hành Nghị định sửa đổi, bổ sung một số điều của Nghị định </w:t>
      </w:r>
      <w:r w:rsidR="00F33BE0" w:rsidRPr="00AB0263">
        <w:rPr>
          <w:spacing w:val="-6"/>
          <w:sz w:val="28"/>
          <w:szCs w:val="28"/>
          <w:lang w:val="es-ES"/>
        </w:rPr>
        <w:t>là cần thiết</w:t>
      </w:r>
      <w:r w:rsidR="00032659">
        <w:rPr>
          <w:spacing w:val="-6"/>
          <w:sz w:val="28"/>
          <w:szCs w:val="28"/>
          <w:lang w:val="es-ES"/>
        </w:rPr>
        <w:t xml:space="preserve"> </w:t>
      </w:r>
      <w:r w:rsidR="00F33BE0" w:rsidRPr="00AB0263">
        <w:rPr>
          <w:spacing w:val="-6"/>
          <w:sz w:val="28"/>
          <w:szCs w:val="28"/>
          <w:lang w:val="es-ES"/>
        </w:rPr>
        <w:t xml:space="preserve">để </w:t>
      </w:r>
      <w:r w:rsidR="00F33BE0" w:rsidRPr="00AB0263">
        <w:rPr>
          <w:color w:val="000000"/>
          <w:sz w:val="28"/>
          <w:szCs w:val="28"/>
          <w:lang w:val="nl-NL" w:eastAsia="vi-VN"/>
        </w:rPr>
        <w:t xml:space="preserve">bảo đảm tiến độ hướng dẫn thực hiện một số nội dung có hiệu lực từ ngày 01/01/2025 của Luật sửa đổi, bổ sung một số điều của </w:t>
      </w:r>
      <w:r w:rsidR="004D3A37" w:rsidRPr="00AB0263">
        <w:rPr>
          <w:color w:val="000000"/>
          <w:sz w:val="28"/>
          <w:szCs w:val="28"/>
          <w:lang w:val="nl-NL" w:eastAsia="vi-VN"/>
        </w:rPr>
        <w:t>Luật Bảo</w:t>
      </w:r>
      <w:r w:rsidR="00F33BE0" w:rsidRPr="00AB0263">
        <w:rPr>
          <w:color w:val="000000"/>
          <w:sz w:val="28"/>
          <w:szCs w:val="28"/>
          <w:lang w:val="nl-NL" w:eastAsia="vi-VN"/>
        </w:rPr>
        <w:t xml:space="preserve"> hiểm y tế năm 2024, đồng bộ với </w:t>
      </w:r>
      <w:r w:rsidR="004D3A37" w:rsidRPr="00AB0263">
        <w:rPr>
          <w:color w:val="000000"/>
          <w:sz w:val="28"/>
          <w:szCs w:val="28"/>
          <w:lang w:val="nl-NL" w:eastAsia="vi-VN"/>
        </w:rPr>
        <w:t>Luật Khám</w:t>
      </w:r>
      <w:r w:rsidR="00F33BE0" w:rsidRPr="00AB0263">
        <w:rPr>
          <w:color w:val="000000"/>
          <w:sz w:val="28"/>
          <w:szCs w:val="28"/>
          <w:lang w:val="nl-NL" w:eastAsia="vi-VN"/>
        </w:rPr>
        <w:t xml:space="preserve"> bệnh chữa bệnh về cấp chuyên môn kỹ thuật từ 01/01/2025.</w:t>
      </w:r>
      <w:bookmarkStart w:id="0" w:name="_Hlk183877933"/>
    </w:p>
    <w:bookmarkEnd w:id="0"/>
    <w:p w14:paraId="1643FD14" w14:textId="77777777" w:rsidR="00F33BE0" w:rsidRPr="00AB0263" w:rsidRDefault="002D48AE" w:rsidP="00671B1A">
      <w:pPr>
        <w:pStyle w:val="Vnbnnidung30"/>
        <w:shd w:val="clear" w:color="auto" w:fill="auto"/>
        <w:spacing w:after="80" w:line="240" w:lineRule="auto"/>
        <w:ind w:firstLine="720"/>
        <w:jc w:val="both"/>
        <w:rPr>
          <w:rFonts w:eastAsia="Times New Roman"/>
          <w:b w:val="0"/>
          <w:bCs w:val="0"/>
          <w:sz w:val="28"/>
          <w:szCs w:val="28"/>
          <w:lang w:val="es-ES"/>
        </w:rPr>
      </w:pPr>
      <w:r w:rsidRPr="00AB0263">
        <w:rPr>
          <w:rStyle w:val="Vnbnnidung2"/>
          <w:b w:val="0"/>
          <w:bCs w:val="0"/>
          <w:color w:val="000000"/>
          <w:sz w:val="28"/>
          <w:szCs w:val="28"/>
          <w:lang w:val="nl-NL" w:eastAsia="vi-VN"/>
        </w:rPr>
        <w:t xml:space="preserve">2. Yêu cầu về lồng ghép vấn đề bình đẳng giới trong </w:t>
      </w:r>
      <w:r w:rsidR="00F33BE0" w:rsidRPr="00AB0263">
        <w:rPr>
          <w:b w:val="0"/>
          <w:bCs w:val="0"/>
          <w:sz w:val="28"/>
          <w:szCs w:val="28"/>
          <w:lang w:val="es-ES"/>
        </w:rPr>
        <w:t xml:space="preserve">Dự thảo Nghị định sửa đổi bổ </w:t>
      </w:r>
      <w:r w:rsidR="00F33BE0" w:rsidRPr="00AB0263">
        <w:rPr>
          <w:rFonts w:eastAsia="Times New Roman"/>
          <w:b w:val="0"/>
          <w:bCs w:val="0"/>
          <w:color w:val="000000"/>
          <w:spacing w:val="0"/>
          <w:sz w:val="28"/>
          <w:szCs w:val="28"/>
          <w:lang w:val="es-ES" w:eastAsia="vi-VN"/>
        </w:rPr>
        <w:t>sung Nghị định số 146/2018/NĐ-CP</w:t>
      </w:r>
    </w:p>
    <w:p w14:paraId="1643FD15" w14:textId="4D04E3BF" w:rsidR="00F33BE0" w:rsidRPr="00AB0263" w:rsidRDefault="00F33BE0" w:rsidP="00671B1A">
      <w:pPr>
        <w:pStyle w:val="Vnbnnidung30"/>
        <w:spacing w:after="80" w:line="240" w:lineRule="auto"/>
        <w:ind w:firstLine="720"/>
        <w:jc w:val="both"/>
        <w:rPr>
          <w:rFonts w:eastAsia="Times New Roman"/>
          <w:b w:val="0"/>
          <w:bCs w:val="0"/>
          <w:color w:val="000000"/>
          <w:spacing w:val="0"/>
          <w:sz w:val="28"/>
          <w:szCs w:val="28"/>
          <w:lang w:val="es-ES" w:eastAsia="vi-VN"/>
        </w:rPr>
      </w:pPr>
      <w:r w:rsidRPr="00AB0263">
        <w:rPr>
          <w:rFonts w:eastAsia="Times New Roman"/>
          <w:b w:val="0"/>
          <w:bCs w:val="0"/>
          <w:color w:val="000000"/>
          <w:spacing w:val="0"/>
          <w:sz w:val="28"/>
          <w:szCs w:val="28"/>
          <w:lang w:val="es-ES" w:eastAsia="vi-VN"/>
        </w:rPr>
        <w:t xml:space="preserve">- Thứ nhất: </w:t>
      </w:r>
      <w:r w:rsidR="00A765B6" w:rsidRPr="00AB0263">
        <w:rPr>
          <w:rFonts w:eastAsia="Times New Roman"/>
          <w:b w:val="0"/>
          <w:bCs w:val="0"/>
          <w:color w:val="000000"/>
          <w:spacing w:val="0"/>
          <w:sz w:val="28"/>
          <w:szCs w:val="28"/>
          <w:lang w:val="es-ES" w:eastAsia="vi-VN"/>
        </w:rPr>
        <w:t>Trong quá trình xây dựng</w:t>
      </w:r>
      <w:r w:rsidRPr="00AB0263">
        <w:rPr>
          <w:rFonts w:eastAsia="Times New Roman"/>
          <w:b w:val="0"/>
          <w:bCs w:val="0"/>
          <w:color w:val="000000"/>
          <w:spacing w:val="0"/>
          <w:sz w:val="28"/>
          <w:szCs w:val="28"/>
          <w:lang w:val="es-ES" w:eastAsia="vi-VN"/>
        </w:rPr>
        <w:t>Dự thảo Nghị định sửa đổi bổ sung Nghị định số 146/2018/NĐ-CP</w:t>
      </w:r>
      <w:r w:rsidR="00B77B28" w:rsidRPr="00AB0263">
        <w:rPr>
          <w:rFonts w:eastAsia="Times New Roman"/>
          <w:b w:val="0"/>
          <w:bCs w:val="0"/>
          <w:color w:val="000000"/>
          <w:spacing w:val="0"/>
          <w:sz w:val="28"/>
          <w:szCs w:val="28"/>
          <w:lang w:val="es-ES" w:eastAsia="vi-VN"/>
        </w:rPr>
        <w:t xml:space="preserve">phải </w:t>
      </w:r>
      <w:r w:rsidR="00A765B6" w:rsidRPr="00AB0263">
        <w:rPr>
          <w:rFonts w:eastAsia="Times New Roman"/>
          <w:b w:val="0"/>
          <w:bCs w:val="0"/>
          <w:color w:val="000000"/>
          <w:spacing w:val="0"/>
          <w:sz w:val="28"/>
          <w:szCs w:val="28"/>
          <w:lang w:val="es-ES" w:eastAsia="vi-VN"/>
        </w:rPr>
        <w:t>bảo đảm cụ thể hóa các quy định về bảo vệ quyền con người, nguyên tắc bìn</w:t>
      </w:r>
      <w:r w:rsidR="00B77B28" w:rsidRPr="00AB0263">
        <w:rPr>
          <w:rFonts w:eastAsia="Times New Roman"/>
          <w:b w:val="0"/>
          <w:bCs w:val="0"/>
          <w:color w:val="000000"/>
          <w:spacing w:val="0"/>
          <w:sz w:val="28"/>
          <w:szCs w:val="28"/>
          <w:lang w:val="es-ES" w:eastAsia="vi-VN"/>
        </w:rPr>
        <w:t>h</w:t>
      </w:r>
      <w:r w:rsidR="00A765B6" w:rsidRPr="00AB0263">
        <w:rPr>
          <w:rFonts w:eastAsia="Times New Roman"/>
          <w:b w:val="0"/>
          <w:bCs w:val="0"/>
          <w:color w:val="000000"/>
          <w:spacing w:val="0"/>
          <w:sz w:val="28"/>
          <w:szCs w:val="28"/>
          <w:lang w:val="es-ES" w:eastAsia="vi-VN"/>
        </w:rPr>
        <w:t xml:space="preserve"> đẳng giới đã được ghi nhận trong Hiến pháp năm 2013, Luật Bình đẳng giới năm 2006, </w:t>
      </w:r>
      <w:r w:rsidR="004D3A37" w:rsidRPr="00AB0263">
        <w:rPr>
          <w:rFonts w:eastAsia="Times New Roman"/>
          <w:b w:val="0"/>
          <w:bCs w:val="0"/>
          <w:color w:val="000000"/>
          <w:spacing w:val="0"/>
          <w:sz w:val="28"/>
          <w:szCs w:val="28"/>
          <w:lang w:val="es-ES" w:eastAsia="vi-VN"/>
        </w:rPr>
        <w:t>Luật Bảo</w:t>
      </w:r>
      <w:r w:rsidR="00A765B6" w:rsidRPr="00AB0263">
        <w:rPr>
          <w:rFonts w:eastAsia="Times New Roman"/>
          <w:b w:val="0"/>
          <w:bCs w:val="0"/>
          <w:color w:val="000000"/>
          <w:spacing w:val="0"/>
          <w:sz w:val="28"/>
          <w:szCs w:val="28"/>
          <w:lang w:val="es-ES" w:eastAsia="vi-VN"/>
        </w:rPr>
        <w:t xml:space="preserve"> hiểm xã hội năm 2024 và quy định khác của pháp luật có liên quan trong việc tiếp cận, hưởng thụ các chính sách về bảo hiểm y tế của nam và nữ.</w:t>
      </w:r>
    </w:p>
    <w:p w14:paraId="1643FD16" w14:textId="396DD54A" w:rsidR="00A765B6" w:rsidRPr="00AB0263" w:rsidRDefault="00F33BE0" w:rsidP="00671B1A">
      <w:pPr>
        <w:pStyle w:val="Vnbnnidung30"/>
        <w:spacing w:after="80" w:line="240" w:lineRule="auto"/>
        <w:ind w:firstLine="720"/>
        <w:jc w:val="both"/>
        <w:rPr>
          <w:b w:val="0"/>
          <w:bCs w:val="0"/>
          <w:color w:val="000000"/>
          <w:sz w:val="28"/>
          <w:szCs w:val="28"/>
          <w:lang w:val="es-ES" w:eastAsia="vi-VN"/>
        </w:rPr>
      </w:pPr>
      <w:r w:rsidRPr="00AB0263">
        <w:rPr>
          <w:rFonts w:eastAsia="Times New Roman"/>
          <w:b w:val="0"/>
          <w:bCs w:val="0"/>
          <w:color w:val="000000"/>
          <w:spacing w:val="0"/>
          <w:sz w:val="28"/>
          <w:szCs w:val="28"/>
          <w:lang w:val="es-ES" w:eastAsia="vi-VN"/>
        </w:rPr>
        <w:lastRenderedPageBreak/>
        <w:t xml:space="preserve">- Thứ 2: </w:t>
      </w:r>
      <w:r w:rsidR="007B5ED4" w:rsidRPr="00AB0263">
        <w:rPr>
          <w:rFonts w:eastAsia="Times New Roman"/>
          <w:b w:val="0"/>
          <w:bCs w:val="0"/>
          <w:color w:val="000000"/>
          <w:spacing w:val="0"/>
          <w:sz w:val="28"/>
          <w:szCs w:val="28"/>
          <w:lang w:val="es-ES" w:eastAsia="vi-VN"/>
        </w:rPr>
        <w:t>C</w:t>
      </w:r>
      <w:r w:rsidR="00A765B6" w:rsidRPr="00AB0263">
        <w:rPr>
          <w:rFonts w:eastAsia="Times New Roman"/>
          <w:b w:val="0"/>
          <w:bCs w:val="0"/>
          <w:color w:val="000000"/>
          <w:spacing w:val="0"/>
          <w:sz w:val="28"/>
          <w:szCs w:val="28"/>
          <w:lang w:val="es-ES" w:eastAsia="vi-VN"/>
        </w:rPr>
        <w:t>ác quy định của</w:t>
      </w:r>
      <w:r w:rsidR="00032659">
        <w:rPr>
          <w:rFonts w:eastAsia="Times New Roman"/>
          <w:b w:val="0"/>
          <w:bCs w:val="0"/>
          <w:color w:val="000000"/>
          <w:spacing w:val="0"/>
          <w:sz w:val="28"/>
          <w:szCs w:val="28"/>
          <w:lang w:val="es-ES" w:eastAsia="vi-VN"/>
        </w:rPr>
        <w:t xml:space="preserve"> </w:t>
      </w:r>
      <w:r w:rsidRPr="00AB0263">
        <w:rPr>
          <w:rFonts w:eastAsia="Times New Roman"/>
          <w:b w:val="0"/>
          <w:bCs w:val="0"/>
          <w:color w:val="000000"/>
          <w:spacing w:val="0"/>
          <w:sz w:val="28"/>
          <w:szCs w:val="28"/>
          <w:lang w:val="es-ES" w:eastAsia="vi-VN"/>
        </w:rPr>
        <w:t>Dự thảo Nghị định sửa đổi bổ sung Nghị định số 146/2018/NĐ-CP</w:t>
      </w:r>
      <w:r w:rsidR="007B5ED4" w:rsidRPr="00AB0263">
        <w:rPr>
          <w:rFonts w:eastAsia="Times New Roman"/>
          <w:b w:val="0"/>
          <w:bCs w:val="0"/>
          <w:color w:val="000000"/>
          <w:spacing w:val="0"/>
          <w:sz w:val="28"/>
          <w:szCs w:val="28"/>
          <w:lang w:val="es-ES" w:eastAsia="vi-VN"/>
        </w:rPr>
        <w:t xml:space="preserve">phải bảo đảm tính đồng bộ, thống nhất trong </w:t>
      </w:r>
      <w:r w:rsidR="00A765B6" w:rsidRPr="00AB0263">
        <w:rPr>
          <w:rFonts w:eastAsia="Times New Roman"/>
          <w:b w:val="0"/>
          <w:bCs w:val="0"/>
          <w:color w:val="000000"/>
          <w:spacing w:val="0"/>
          <w:sz w:val="28"/>
          <w:szCs w:val="28"/>
          <w:lang w:val="es-ES" w:eastAsia="vi-VN"/>
        </w:rPr>
        <w:t>với các quy định pháp luật hiện hành về bình đẳng giới.</w:t>
      </w:r>
    </w:p>
    <w:p w14:paraId="1643FD17" w14:textId="77777777" w:rsidR="00586452" w:rsidRPr="00AB0263" w:rsidRDefault="00F33BE0" w:rsidP="00671B1A">
      <w:pPr>
        <w:pStyle w:val="NormalWeb"/>
        <w:spacing w:before="0" w:beforeAutospacing="0" w:after="80" w:afterAutospacing="0"/>
        <w:ind w:right="57" w:firstLine="720"/>
        <w:jc w:val="both"/>
        <w:rPr>
          <w:rStyle w:val="Vnbnnidung2"/>
          <w:rFonts w:eastAsia="Calibri"/>
          <w:color w:val="000000"/>
          <w:spacing w:val="20"/>
          <w:sz w:val="28"/>
          <w:szCs w:val="28"/>
          <w:shd w:val="clear" w:color="auto" w:fill="auto"/>
          <w:lang w:val="vi-VN"/>
        </w:rPr>
      </w:pPr>
      <w:r w:rsidRPr="00AB0263">
        <w:rPr>
          <w:color w:val="000000"/>
          <w:sz w:val="28"/>
          <w:szCs w:val="28"/>
          <w:lang w:val="es-ES"/>
        </w:rPr>
        <w:t xml:space="preserve">- Thứ 3: </w:t>
      </w:r>
      <w:r w:rsidR="00A765B6" w:rsidRPr="00AB0263">
        <w:rPr>
          <w:color w:val="000000"/>
          <w:sz w:val="28"/>
          <w:szCs w:val="28"/>
          <w:lang w:val="es-ES"/>
        </w:rPr>
        <w:t>Việc lồng ghép vấn đề bình đẳng giới vào quá trình xây dựng</w:t>
      </w:r>
      <w:r w:rsidR="00A30D10" w:rsidRPr="00AB0263">
        <w:rPr>
          <w:color w:val="000000"/>
          <w:sz w:val="28"/>
          <w:szCs w:val="28"/>
          <w:lang w:val="vi-VN"/>
        </w:rPr>
        <w:t xml:space="preserve"> dự thảoNghị định </w:t>
      </w:r>
      <w:r w:rsidR="00A92CDC" w:rsidRPr="00AB0263">
        <w:rPr>
          <w:color w:val="000000"/>
          <w:sz w:val="28"/>
          <w:szCs w:val="28"/>
          <w:lang w:val="es-ES"/>
        </w:rPr>
        <w:t xml:space="preserve">nhằm </w:t>
      </w:r>
      <w:r w:rsidR="00A765B6" w:rsidRPr="00AB0263">
        <w:rPr>
          <w:color w:val="000000"/>
          <w:sz w:val="28"/>
          <w:szCs w:val="28"/>
          <w:lang w:val="es-ES"/>
        </w:rPr>
        <w:t xml:space="preserve">tạo cơ sở pháp lý cho người </w:t>
      </w:r>
      <w:r w:rsidR="00A765B6" w:rsidRPr="00AB0263">
        <w:rPr>
          <w:color w:val="000000"/>
          <w:sz w:val="28"/>
          <w:szCs w:val="28"/>
          <w:lang w:val="vi-VN"/>
        </w:rPr>
        <w:t xml:space="preserve">dân ở mọi lứa tuổi, trình độ, giới tính </w:t>
      </w:r>
      <w:r w:rsidR="00A765B6" w:rsidRPr="00AB0263">
        <w:rPr>
          <w:color w:val="000000"/>
          <w:sz w:val="28"/>
          <w:szCs w:val="28"/>
          <w:lang w:val="es-ES"/>
        </w:rPr>
        <w:t xml:space="preserve">được bình đẳng trong việc tiếp cận </w:t>
      </w:r>
      <w:r w:rsidR="00A765B6" w:rsidRPr="00AB0263">
        <w:rPr>
          <w:color w:val="000000"/>
          <w:sz w:val="28"/>
          <w:szCs w:val="28"/>
          <w:lang w:val="vi-VN"/>
        </w:rPr>
        <w:t>y tế</w:t>
      </w:r>
      <w:r w:rsidR="00A765B6" w:rsidRPr="00AB0263">
        <w:rPr>
          <w:color w:val="000000"/>
          <w:sz w:val="28"/>
          <w:szCs w:val="28"/>
          <w:lang w:val="es-ES"/>
        </w:rPr>
        <w:t xml:space="preserve">; thiết lập cơ chếbình đẳng giới thực chất giữa phụ nữ và nam giới trong việc </w:t>
      </w:r>
      <w:r w:rsidR="00A765B6" w:rsidRPr="00AB0263">
        <w:rPr>
          <w:color w:val="000000"/>
          <w:sz w:val="28"/>
          <w:szCs w:val="28"/>
          <w:lang w:val="vi-VN"/>
        </w:rPr>
        <w:t>tham gia bảo hiểm y tế.</w:t>
      </w:r>
    </w:p>
    <w:p w14:paraId="1643FD18" w14:textId="77777777" w:rsidR="002D48AE" w:rsidRPr="00AB0263" w:rsidRDefault="0013023A" w:rsidP="00671B1A">
      <w:pPr>
        <w:pStyle w:val="Vnbnnidung20"/>
        <w:shd w:val="clear" w:color="auto" w:fill="auto"/>
        <w:spacing w:before="0" w:after="80" w:line="240" w:lineRule="auto"/>
        <w:ind w:right="57" w:firstLine="720"/>
        <w:rPr>
          <w:rStyle w:val="Vnbnnidung2"/>
          <w:color w:val="000000"/>
          <w:spacing w:val="-4"/>
          <w:sz w:val="28"/>
          <w:szCs w:val="28"/>
          <w:lang w:val="nl-NL" w:eastAsia="vi-VN"/>
        </w:rPr>
      </w:pPr>
      <w:r w:rsidRPr="00AB0263">
        <w:rPr>
          <w:rStyle w:val="Vnbnnidung2"/>
          <w:color w:val="000000"/>
          <w:spacing w:val="-4"/>
          <w:sz w:val="28"/>
          <w:szCs w:val="28"/>
          <w:lang w:val="nl-NL" w:eastAsia="vi-VN"/>
        </w:rPr>
        <w:t xml:space="preserve">3. Việc thực hiện trình tự, thủ tục lồng ghép vấn đề bình đẳng giới trong </w:t>
      </w:r>
      <w:r w:rsidR="00F33BE0" w:rsidRPr="00AB0263">
        <w:rPr>
          <w:sz w:val="28"/>
          <w:szCs w:val="28"/>
          <w:lang w:val="vi-VN"/>
        </w:rPr>
        <w:t>Dự thảo Nghị định sửa đổi bổ sung Nghị định số 146/2018/NĐ-CP</w:t>
      </w:r>
      <w:r w:rsidR="00A30D10" w:rsidRPr="00AB0263">
        <w:rPr>
          <w:rStyle w:val="Vnbnnidung2"/>
          <w:color w:val="000000"/>
          <w:sz w:val="28"/>
          <w:szCs w:val="28"/>
          <w:lang w:val="nl-NL" w:eastAsia="vi-VN"/>
        </w:rPr>
        <w:t>.</w:t>
      </w:r>
    </w:p>
    <w:p w14:paraId="1643FD19" w14:textId="77777777" w:rsidR="00F94C19" w:rsidRPr="00AB0263" w:rsidRDefault="00F94C19" w:rsidP="00671B1A">
      <w:pPr>
        <w:spacing w:after="80" w:line="240" w:lineRule="auto"/>
        <w:ind w:right="57" w:firstLine="720"/>
        <w:jc w:val="both"/>
        <w:rPr>
          <w:szCs w:val="28"/>
          <w:lang w:val="nl-NL"/>
        </w:rPr>
      </w:pPr>
      <w:r w:rsidRPr="00AB0263">
        <w:rPr>
          <w:szCs w:val="28"/>
          <w:lang w:val="nl-NL"/>
        </w:rPr>
        <w:t xml:space="preserve">Việc thực hiện quy trình, thủ tục lồng ghép bình đẳng giới trong dự </w:t>
      </w:r>
      <w:r w:rsidR="00C62611" w:rsidRPr="00AB0263">
        <w:rPr>
          <w:szCs w:val="28"/>
          <w:lang w:val="vi-VN"/>
        </w:rPr>
        <w:t>thảo Nghị định</w:t>
      </w:r>
      <w:r w:rsidRPr="00AB0263">
        <w:rPr>
          <w:szCs w:val="28"/>
          <w:lang w:val="nl-NL"/>
        </w:rPr>
        <w:t>, góp phần thực hiện mục tiêu quốc gia về bình đẳng giới, xóa bỏ phân biệt đối xử về giới,</w:t>
      </w:r>
      <w:r w:rsidR="005C3B0F" w:rsidRPr="00AB0263">
        <w:rPr>
          <w:szCs w:val="28"/>
          <w:lang w:val="vi-VN"/>
        </w:rPr>
        <w:t xml:space="preserve"> định kiến giới,</w:t>
      </w:r>
      <w:r w:rsidRPr="00AB0263">
        <w:rPr>
          <w:szCs w:val="28"/>
          <w:lang w:val="nl-NL"/>
        </w:rPr>
        <w:t xml:space="preserve"> bảo đảm quyền, lợi ích hợp pháp, phù hợp với đặc thù mỗi giới, bảo đảm bình đẳng giới thực chất giữa nam và nữ trong việc tham gia bảo hiểm y tế và quản lý nhà nước về bảo hiểm y tế.</w:t>
      </w:r>
    </w:p>
    <w:p w14:paraId="1643FD1A" w14:textId="77777777" w:rsidR="00F94C19" w:rsidRPr="00AB0263" w:rsidRDefault="00F94C19" w:rsidP="00671B1A">
      <w:pPr>
        <w:spacing w:after="80" w:line="240" w:lineRule="auto"/>
        <w:ind w:right="57" w:firstLine="720"/>
        <w:jc w:val="both"/>
        <w:rPr>
          <w:rFonts w:eastAsia="Times New Roman"/>
          <w:szCs w:val="28"/>
          <w:lang w:val="nl-NL"/>
        </w:rPr>
      </w:pPr>
      <w:r w:rsidRPr="00AB0263">
        <w:rPr>
          <w:rFonts w:eastAsia="Times New Roman"/>
          <w:szCs w:val="28"/>
          <w:lang w:val="nl-NL"/>
        </w:rPr>
        <w:t>Việc lồng ghép vấn đề bình đẳng giới trong các văn bản chính sách pháp luật là một nhu cầu cần thiết hiện nay nhằm hướng đến một xã hội công bằng, dân chủ và văn minh. Mọi công dân đều có quyền lợi, nghĩa vụ hợp pháp như nhau được quy định trong luật.</w:t>
      </w:r>
    </w:p>
    <w:p w14:paraId="1643FD1B" w14:textId="77777777" w:rsidR="00F94C19" w:rsidRPr="00AB0263" w:rsidRDefault="00F94C19" w:rsidP="00671B1A">
      <w:pPr>
        <w:spacing w:after="80" w:line="240" w:lineRule="auto"/>
        <w:ind w:right="57" w:firstLine="720"/>
        <w:jc w:val="both"/>
        <w:rPr>
          <w:rFonts w:eastAsia="Times New Roman"/>
          <w:szCs w:val="28"/>
          <w:lang w:val="nl-NL"/>
        </w:rPr>
      </w:pPr>
      <w:r w:rsidRPr="00AB0263">
        <w:rPr>
          <w:rFonts w:eastAsia="Times New Roman"/>
          <w:szCs w:val="28"/>
          <w:lang w:val="nl-NL"/>
        </w:rPr>
        <w:t xml:space="preserve">Trong Luật Bình đẳng giới được </w:t>
      </w:r>
      <w:r w:rsidRPr="00AB0263">
        <w:rPr>
          <w:rFonts w:eastAsia="Times New Roman"/>
          <w:color w:val="000000"/>
          <w:szCs w:val="28"/>
          <w:lang w:val="nl-NL"/>
        </w:rPr>
        <w:t>Quốc hội nước Cộng hoà xã hội chủ nghĩa Việt Nam khoá XI, kỳ họp thứ 10 thông qua ngày 29 tháng 11 năm 2006 đã quy định tại Điều 17 về bình đẳng giới trong lĩnh vực y tế.</w:t>
      </w:r>
    </w:p>
    <w:p w14:paraId="1643FD1C" w14:textId="77777777" w:rsidR="00F94C19" w:rsidRPr="00AB0263" w:rsidRDefault="00F94C19" w:rsidP="00671B1A">
      <w:pPr>
        <w:spacing w:after="80" w:line="240" w:lineRule="auto"/>
        <w:ind w:right="57" w:firstLine="720"/>
        <w:jc w:val="both"/>
        <w:rPr>
          <w:rFonts w:eastAsia="MS Mincho"/>
          <w:i/>
          <w:szCs w:val="28"/>
          <w:lang w:val="nl-NL" w:eastAsia="ja-JP"/>
        </w:rPr>
      </w:pPr>
      <w:r w:rsidRPr="00AB0263">
        <w:rPr>
          <w:rFonts w:eastAsia="MS Mincho"/>
          <w:i/>
          <w:szCs w:val="28"/>
          <w:lang w:val="nl-NL" w:eastAsia="ja-JP"/>
        </w:rPr>
        <w:t>1. Nam, nữ bình đẳng trong tham gia các hoạt động giáo dục, truyền thông về chăm sóc sức khỏe, sức khoẻ sinh sản và sử dụng các dịch vụ y tế.</w:t>
      </w:r>
    </w:p>
    <w:p w14:paraId="1643FD1D" w14:textId="77777777" w:rsidR="00F94C19" w:rsidRPr="00AB0263" w:rsidRDefault="00F94C19" w:rsidP="00671B1A">
      <w:pPr>
        <w:spacing w:after="80" w:line="240" w:lineRule="auto"/>
        <w:ind w:right="57" w:firstLine="720"/>
        <w:jc w:val="both"/>
        <w:rPr>
          <w:rFonts w:eastAsia="MS Mincho"/>
          <w:i/>
          <w:szCs w:val="28"/>
          <w:lang w:val="nl-NL" w:eastAsia="ja-JP"/>
        </w:rPr>
      </w:pPr>
      <w:r w:rsidRPr="00AB0263">
        <w:rPr>
          <w:rFonts w:eastAsia="MS Mincho"/>
          <w:i/>
          <w:szCs w:val="28"/>
          <w:lang w:val="nl-NL" w:eastAsia="ja-JP"/>
        </w:rPr>
        <w:t>2. Nam, nữ bình đẳng trong lựa chọn, quyết định sử dụng biện pháp tránh thai, biện pháp an toàn tình dục, phòng, chống lây nhiễm HIV/AIDS và các bệnh lây truyền qua đường tình dục.</w:t>
      </w:r>
    </w:p>
    <w:p w14:paraId="1643FD1E" w14:textId="77777777" w:rsidR="00F94C19" w:rsidRPr="00AB0263" w:rsidRDefault="00F94C19" w:rsidP="00671B1A">
      <w:pPr>
        <w:spacing w:after="80" w:line="240" w:lineRule="auto"/>
        <w:ind w:right="57" w:firstLine="720"/>
        <w:jc w:val="both"/>
        <w:rPr>
          <w:rFonts w:eastAsia="MS Mincho"/>
          <w:i/>
          <w:szCs w:val="28"/>
          <w:lang w:val="nl-NL" w:eastAsia="ja-JP"/>
        </w:rPr>
      </w:pPr>
      <w:r w:rsidRPr="00AB0263">
        <w:rPr>
          <w:rFonts w:eastAsia="MS Mincho"/>
          <w:i/>
          <w:szCs w:val="28"/>
          <w:lang w:val="nl-NL" w:eastAsia="ja-JP"/>
        </w:rPr>
        <w:t>3. Phụ nữ nghèo cư trú ở vùng sâu, vùng xa, là đồng bào dân tộc thiểu số, trừ các đối tượng tham gia bảo hiểm xã hội bắt buộc, khi sinh con đúng chính sách dân số được hỗ trợ theo quy định của Chính phủ.</w:t>
      </w:r>
    </w:p>
    <w:p w14:paraId="1643FD1F" w14:textId="77777777" w:rsidR="00F94C19" w:rsidRPr="00AB0263" w:rsidRDefault="00F94C19" w:rsidP="00671B1A">
      <w:pPr>
        <w:spacing w:after="80" w:line="240" w:lineRule="auto"/>
        <w:ind w:right="57" w:firstLine="720"/>
        <w:jc w:val="both"/>
        <w:rPr>
          <w:rFonts w:eastAsia="MS Mincho"/>
          <w:szCs w:val="28"/>
          <w:lang w:val="nl-NL" w:eastAsia="ja-JP"/>
        </w:rPr>
      </w:pPr>
      <w:r w:rsidRPr="00AB0263">
        <w:rPr>
          <w:rFonts w:eastAsia="MS Mincho"/>
          <w:szCs w:val="28"/>
          <w:lang w:val="nl-NL" w:eastAsia="ja-JP"/>
        </w:rPr>
        <w:t xml:space="preserve">Và trong Điều 20 </w:t>
      </w:r>
      <w:r w:rsidRPr="00AB0263">
        <w:rPr>
          <w:rFonts w:eastAsia="MS Mincho"/>
          <w:iCs/>
          <w:szCs w:val="28"/>
          <w:lang w:val="nl-NL" w:eastAsia="ja-JP"/>
        </w:rPr>
        <w:t>bảo đ</w:t>
      </w:r>
      <w:r w:rsidRPr="00AB0263">
        <w:rPr>
          <w:rFonts w:eastAsia="MS Mincho"/>
          <w:szCs w:val="28"/>
          <w:lang w:val="nl-NL" w:eastAsia="ja-JP"/>
        </w:rPr>
        <w:t>ảm các nguyên tắc cơ bản về bình đẳng giới trong việc hoàn thiện hệ thống pháp luật:</w:t>
      </w:r>
    </w:p>
    <w:p w14:paraId="1643FD20" w14:textId="77777777" w:rsidR="00F94C19" w:rsidRPr="00AB0263" w:rsidRDefault="00F94C19" w:rsidP="00671B1A">
      <w:pPr>
        <w:spacing w:after="80" w:line="240" w:lineRule="auto"/>
        <w:ind w:right="57" w:firstLine="720"/>
        <w:jc w:val="both"/>
        <w:rPr>
          <w:rFonts w:eastAsia="MS Mincho"/>
          <w:i/>
          <w:szCs w:val="28"/>
          <w:lang w:val="nl-NL" w:eastAsia="ja-JP"/>
        </w:rPr>
      </w:pPr>
      <w:r w:rsidRPr="00AB0263">
        <w:rPr>
          <w:rFonts w:eastAsia="MS Mincho"/>
          <w:i/>
          <w:szCs w:val="28"/>
          <w:lang w:val="nl-NL" w:eastAsia="ja-JP"/>
        </w:rPr>
        <w:t>1. Việc xây dựng, sửa đổi, bổ sung văn bản quy phạm pháp luật phải bảo đảm các nguyên tắc cơ bản về bình đẳng giới.</w:t>
      </w:r>
    </w:p>
    <w:p w14:paraId="1643FD21" w14:textId="77777777" w:rsidR="00F94C19" w:rsidRPr="00AB0263" w:rsidRDefault="00F94C19" w:rsidP="00671B1A">
      <w:pPr>
        <w:spacing w:after="80" w:line="240" w:lineRule="auto"/>
        <w:ind w:right="57" w:firstLine="720"/>
        <w:jc w:val="both"/>
        <w:rPr>
          <w:rFonts w:eastAsia="MS Mincho"/>
          <w:i/>
          <w:szCs w:val="28"/>
          <w:lang w:val="nl-NL" w:eastAsia="ja-JP"/>
        </w:rPr>
      </w:pPr>
      <w:r w:rsidRPr="00AB0263">
        <w:rPr>
          <w:rFonts w:eastAsia="MS Mincho"/>
          <w:i/>
          <w:szCs w:val="28"/>
          <w:lang w:val="nl-NL" w:eastAsia="ja-JP"/>
        </w:rPr>
        <w:t>2. Các nguyên tắc cơ bản về bình đẳng giới là một căn cứ quan trọng của việc rà soát để sửa đổi, bổ sung các văn bản quy phạm pháp luật.</w:t>
      </w:r>
    </w:p>
    <w:p w14:paraId="1643FD22" w14:textId="77777777" w:rsidR="00F94C19" w:rsidRPr="00AB0263" w:rsidRDefault="00F94C19" w:rsidP="00671B1A">
      <w:pPr>
        <w:pStyle w:val="Vnbnnidung20"/>
        <w:shd w:val="clear" w:color="auto" w:fill="auto"/>
        <w:spacing w:before="0" w:after="80" w:line="240" w:lineRule="auto"/>
        <w:ind w:right="57" w:firstLine="720"/>
        <w:rPr>
          <w:sz w:val="28"/>
          <w:szCs w:val="28"/>
          <w:lang w:val="nl-NL"/>
        </w:rPr>
      </w:pPr>
      <w:r w:rsidRPr="00AB0263">
        <w:rPr>
          <w:sz w:val="28"/>
          <w:szCs w:val="28"/>
          <w:lang w:val="nl-NL"/>
        </w:rPr>
        <w:t>Căn cứ quy định của Luật bình đẳng giới và các văn bản hướng dẫn thi hành, đặc biệt là Thông tư số 17/2014/TT-BTP ngày 13/8/2014 của Bộ Tư pháp quy định về lồng ghép vấn đề bình đẳng giới trong xây dựng văn bản quy phạm pháp luật, trong quá trình xây dựng dự</w:t>
      </w:r>
      <w:r w:rsidR="00C62611" w:rsidRPr="00AB0263">
        <w:rPr>
          <w:sz w:val="28"/>
          <w:szCs w:val="28"/>
          <w:lang w:val="vi-VN"/>
        </w:rPr>
        <w:t xml:space="preserve"> thảo</w:t>
      </w:r>
      <w:r w:rsidR="00C62611" w:rsidRPr="00AB0263">
        <w:rPr>
          <w:sz w:val="28"/>
          <w:szCs w:val="28"/>
          <w:lang w:val="nl-NL"/>
        </w:rPr>
        <w:t>Nghị</w:t>
      </w:r>
      <w:r w:rsidR="00C62611" w:rsidRPr="00AB0263">
        <w:rPr>
          <w:sz w:val="28"/>
          <w:szCs w:val="28"/>
          <w:lang w:val="vi-VN"/>
        </w:rPr>
        <w:t xml:space="preserve"> định</w:t>
      </w:r>
      <w:r w:rsidRPr="00AB0263">
        <w:rPr>
          <w:sz w:val="28"/>
          <w:szCs w:val="28"/>
          <w:lang w:val="nl-NL"/>
        </w:rPr>
        <w:t xml:space="preserve">, cơ quan chủ trì soạn thảo đã chủ động trong việc lồng ghép vấn đề bình đẳng giới. Cụ thể như sau: </w:t>
      </w:r>
    </w:p>
    <w:p w14:paraId="1643FD23" w14:textId="77777777" w:rsidR="00696915" w:rsidRPr="00AB0263" w:rsidRDefault="00F94C19" w:rsidP="00671B1A">
      <w:pPr>
        <w:spacing w:after="80" w:line="240" w:lineRule="auto"/>
        <w:ind w:firstLine="720"/>
        <w:jc w:val="both"/>
        <w:outlineLvl w:val="2"/>
        <w:rPr>
          <w:szCs w:val="28"/>
          <w:lang w:val="nl-NL"/>
        </w:rPr>
      </w:pPr>
      <w:r w:rsidRPr="00AB0263">
        <w:rPr>
          <w:szCs w:val="28"/>
          <w:lang w:val="nl-NL"/>
        </w:rPr>
        <w:lastRenderedPageBreak/>
        <w:t xml:space="preserve">Quá trình lập đề nghị xây dựng </w:t>
      </w:r>
      <w:r w:rsidR="00696915" w:rsidRPr="00AB0263">
        <w:rPr>
          <w:szCs w:val="28"/>
          <w:lang w:val="nl-NL"/>
        </w:rPr>
        <w:t>Dự thảo Nghị định sửa đổi bổ sung Nghị định số 146/2018/NĐ-CP</w:t>
      </w:r>
      <w:r w:rsidR="0005379C" w:rsidRPr="00AB0263">
        <w:rPr>
          <w:szCs w:val="28"/>
          <w:lang w:val="vi-VN"/>
        </w:rPr>
        <w:t xml:space="preserve"> cơ quan chủ trì soạn thảo đ</w:t>
      </w:r>
      <w:r w:rsidRPr="00AB0263">
        <w:rPr>
          <w:szCs w:val="28"/>
          <w:lang w:val="nl-NL"/>
        </w:rPr>
        <w:t xml:space="preserve">ã tổ chức rà soát, nghiên cứu các văn bản pháp luật liên quan, xác định cơ bản dự án Luật không có tác động nhiều về </w:t>
      </w:r>
      <w:r w:rsidR="005C3B0F" w:rsidRPr="00AB0263">
        <w:rPr>
          <w:szCs w:val="28"/>
          <w:lang w:val="nl-NL"/>
        </w:rPr>
        <w:t>giới</w:t>
      </w:r>
      <w:r w:rsidR="005C3B0F" w:rsidRPr="00AB0263">
        <w:rPr>
          <w:szCs w:val="28"/>
          <w:lang w:val="vi-VN"/>
        </w:rPr>
        <w:t>, nam nữ đều được bảo bình đẳng về tiếp cận và thụ hưởng các chính sách bảo hiểm y tế, không có sự phân biệt đối xử về giới</w:t>
      </w:r>
      <w:r w:rsidRPr="00AB0263">
        <w:rPr>
          <w:szCs w:val="28"/>
          <w:lang w:val="nl-NL"/>
        </w:rPr>
        <w:t xml:space="preserve">. </w:t>
      </w:r>
      <w:r w:rsidR="00C62611" w:rsidRPr="00AB0263">
        <w:rPr>
          <w:szCs w:val="28"/>
          <w:lang w:val="nl-NL"/>
        </w:rPr>
        <w:t>Dự</w:t>
      </w:r>
      <w:r w:rsidR="00C62611" w:rsidRPr="00AB0263">
        <w:rPr>
          <w:szCs w:val="28"/>
          <w:lang w:val="vi-VN"/>
        </w:rPr>
        <w:t xml:space="preserve"> thảo</w:t>
      </w:r>
      <w:r w:rsidR="00696915" w:rsidRPr="00AB0263">
        <w:rPr>
          <w:szCs w:val="28"/>
          <w:lang w:val="nl-NL"/>
        </w:rPr>
        <w:t>Dự thảo Nghị định sửa đổi bổ sung Nghị định số 146/2018/NĐ-CP</w:t>
      </w:r>
      <w:r w:rsidR="00C62611" w:rsidRPr="00AB0263">
        <w:rPr>
          <w:szCs w:val="28"/>
          <w:lang w:val="vi-VN"/>
        </w:rPr>
        <w:t xml:space="preserve">có phạm vi điều chỉnh </w:t>
      </w:r>
      <w:r w:rsidR="008D1D67" w:rsidRPr="00AB0263">
        <w:rPr>
          <w:szCs w:val="28"/>
          <w:lang w:val="vi-VN"/>
        </w:rPr>
        <w:t xml:space="preserve">được bao trùm bởi </w:t>
      </w:r>
      <w:r w:rsidR="00D51B7D" w:rsidRPr="00AB0263">
        <w:rPr>
          <w:szCs w:val="28"/>
          <w:lang w:val="nl-NL"/>
        </w:rPr>
        <w:t>3</w:t>
      </w:r>
      <w:r w:rsidR="008D1D67" w:rsidRPr="00AB0263">
        <w:rPr>
          <w:szCs w:val="28"/>
          <w:lang w:val="vi-VN"/>
        </w:rPr>
        <w:t xml:space="preserve"> nhóm chính sách</w:t>
      </w:r>
      <w:r w:rsidR="00696915" w:rsidRPr="00AB0263">
        <w:rPr>
          <w:szCs w:val="28"/>
          <w:lang w:val="nl-NL"/>
        </w:rPr>
        <w:t>, cụ thể:</w:t>
      </w:r>
    </w:p>
    <w:p w14:paraId="1643FD24" w14:textId="14138107" w:rsidR="009E0B78" w:rsidRPr="00AB0263" w:rsidRDefault="009E0B78" w:rsidP="00671B1A">
      <w:pPr>
        <w:pStyle w:val="Heading2"/>
        <w:spacing w:before="0" w:after="80" w:line="240" w:lineRule="auto"/>
        <w:ind w:firstLine="720"/>
        <w:jc w:val="both"/>
        <w:rPr>
          <w:rFonts w:ascii="Times New Roman" w:hAnsi="Times New Roman"/>
          <w:color w:val="auto"/>
          <w:spacing w:val="-4"/>
          <w:sz w:val="28"/>
          <w:szCs w:val="28"/>
          <w:lang w:val="vi-VN"/>
        </w:rPr>
      </w:pPr>
      <w:r w:rsidRPr="00AB0263">
        <w:rPr>
          <w:rFonts w:ascii="Times New Roman" w:hAnsi="Times New Roman"/>
          <w:color w:val="auto"/>
          <w:spacing w:val="-4"/>
          <w:sz w:val="28"/>
          <w:szCs w:val="28"/>
          <w:lang w:val="vi-VN"/>
        </w:rPr>
        <w:t xml:space="preserve">- Chính sách 1: Sửa đổi, bổ sung </w:t>
      </w:r>
      <w:bookmarkStart w:id="1" w:name="dieu_14"/>
      <w:r w:rsidRPr="00AB0263">
        <w:rPr>
          <w:rFonts w:ascii="Times New Roman" w:hAnsi="Times New Roman"/>
          <w:color w:val="auto"/>
          <w:spacing w:val="-4"/>
          <w:sz w:val="28"/>
          <w:szCs w:val="28"/>
          <w:lang w:val="vi-VN"/>
        </w:rPr>
        <w:t xml:space="preserve">Điều 14. Mức hưởng bảo hiểm y tế đối với các trường hợp quy định tại Điều 22 của </w:t>
      </w:r>
      <w:r w:rsidR="004D3A37" w:rsidRPr="00AB0263">
        <w:rPr>
          <w:rFonts w:ascii="Times New Roman" w:hAnsi="Times New Roman"/>
          <w:color w:val="auto"/>
          <w:spacing w:val="-4"/>
          <w:sz w:val="28"/>
          <w:szCs w:val="28"/>
          <w:lang w:val="vi-VN"/>
        </w:rPr>
        <w:t>Luật Bảo</w:t>
      </w:r>
      <w:r w:rsidRPr="00AB0263">
        <w:rPr>
          <w:rFonts w:ascii="Times New Roman" w:hAnsi="Times New Roman"/>
          <w:color w:val="auto"/>
          <w:spacing w:val="-4"/>
          <w:sz w:val="28"/>
          <w:szCs w:val="28"/>
          <w:lang w:val="vi-VN"/>
        </w:rPr>
        <w:t xml:space="preserve"> hiểm y tế</w:t>
      </w:r>
      <w:bookmarkEnd w:id="1"/>
    </w:p>
    <w:p w14:paraId="1643FD25" w14:textId="6DC1327F" w:rsidR="009E0B78" w:rsidRPr="00AB0263" w:rsidRDefault="00D969CD" w:rsidP="00671B1A">
      <w:pPr>
        <w:spacing w:after="80" w:line="240" w:lineRule="auto"/>
        <w:ind w:firstLine="720"/>
        <w:jc w:val="both"/>
        <w:rPr>
          <w:szCs w:val="28"/>
          <w:lang w:val="vi-VN"/>
        </w:rPr>
      </w:pPr>
      <w:r w:rsidRPr="00AB0263">
        <w:rPr>
          <w:szCs w:val="28"/>
          <w:lang w:val="vi-VN"/>
        </w:rPr>
        <w:t xml:space="preserve">- Chính sách 2: </w:t>
      </w:r>
      <w:r w:rsidR="009E0B78" w:rsidRPr="00AB0263">
        <w:rPr>
          <w:szCs w:val="28"/>
          <w:lang w:val="vi-VN"/>
        </w:rPr>
        <w:t xml:space="preserve">Sửa đổi bổ sung Điều 15. Thủ tục khám bệnh, chữa bệnh bảo hiểm y tế quy định tại khoản 1 Điều 28 </w:t>
      </w:r>
      <w:r w:rsidR="004D3A37" w:rsidRPr="00AB0263">
        <w:rPr>
          <w:szCs w:val="28"/>
          <w:lang w:val="vi-VN"/>
        </w:rPr>
        <w:t>Luật Bảo</w:t>
      </w:r>
      <w:r w:rsidR="009E0B78" w:rsidRPr="00AB0263">
        <w:rPr>
          <w:szCs w:val="28"/>
          <w:lang w:val="vi-VN"/>
        </w:rPr>
        <w:t xml:space="preserve"> hiểm y tế</w:t>
      </w:r>
    </w:p>
    <w:p w14:paraId="1643FD26" w14:textId="77777777" w:rsidR="009E0B78" w:rsidRPr="00AB0263" w:rsidRDefault="00D969CD" w:rsidP="00671B1A">
      <w:pPr>
        <w:spacing w:after="80" w:line="240" w:lineRule="auto"/>
        <w:ind w:firstLine="720"/>
        <w:jc w:val="both"/>
        <w:rPr>
          <w:szCs w:val="28"/>
          <w:lang w:val="vi-VN" w:eastAsia="vi-VN"/>
        </w:rPr>
      </w:pPr>
      <w:r w:rsidRPr="00AB0263">
        <w:rPr>
          <w:szCs w:val="28"/>
          <w:lang w:val="vi-VN" w:eastAsia="vi-VN"/>
        </w:rPr>
        <w:t xml:space="preserve">- Chính sách 3: </w:t>
      </w:r>
      <w:r w:rsidR="009E0B78" w:rsidRPr="00AB0263">
        <w:rPr>
          <w:szCs w:val="28"/>
          <w:lang w:val="vi-VN" w:eastAsia="vi-VN"/>
        </w:rPr>
        <w:t>Sửa đổi, bổ sung Điều 26 Nghị định 146/2018/NĐ-CP về thanh toán chi phí vận chuyển người bệnh.</w:t>
      </w:r>
    </w:p>
    <w:p w14:paraId="1643FD27" w14:textId="62515823" w:rsidR="00693C0A" w:rsidRPr="00AB0263" w:rsidRDefault="00F94C19" w:rsidP="00671B1A">
      <w:pPr>
        <w:spacing w:after="80" w:line="240" w:lineRule="auto"/>
        <w:ind w:firstLine="720"/>
        <w:jc w:val="both"/>
        <w:rPr>
          <w:spacing w:val="2"/>
          <w:szCs w:val="28"/>
          <w:lang w:val="vi-VN"/>
        </w:rPr>
      </w:pPr>
      <w:r w:rsidRPr="00AB0263">
        <w:rPr>
          <w:szCs w:val="28"/>
          <w:lang w:val="nl-NL"/>
        </w:rPr>
        <w:t xml:space="preserve">Trong </w:t>
      </w:r>
      <w:r w:rsidR="00426ACE" w:rsidRPr="00AB0263">
        <w:rPr>
          <w:szCs w:val="28"/>
          <w:lang w:val="nl-NL"/>
        </w:rPr>
        <w:t xml:space="preserve">các </w:t>
      </w:r>
      <w:r w:rsidRPr="00AB0263">
        <w:rPr>
          <w:szCs w:val="28"/>
          <w:lang w:val="nl-NL"/>
        </w:rPr>
        <w:t>chính sách xây dựng</w:t>
      </w:r>
      <w:r w:rsidR="00E072C4" w:rsidRPr="00AB0263">
        <w:rPr>
          <w:szCs w:val="28"/>
          <w:lang w:val="pt-BR"/>
        </w:rPr>
        <w:t>dự thảo Nghị định sửa đổi, bổ sung một số điều Nghị định số 146/2018/NĐ-CP</w:t>
      </w:r>
      <w:r w:rsidR="00737D14" w:rsidRPr="00AB0263">
        <w:rPr>
          <w:szCs w:val="28"/>
          <w:lang w:val="pt-BR"/>
        </w:rPr>
        <w:t xml:space="preserve"> tập trung cập nhật đồng bộ với quy định của pháp luật về bảo hiểm y tế và về khám bệnh chữa bênh hiện hành </w:t>
      </w:r>
      <w:r w:rsidR="00243D39" w:rsidRPr="00AB0263">
        <w:rPr>
          <w:szCs w:val="28"/>
          <w:lang w:val="pt-BR"/>
        </w:rPr>
        <w:t xml:space="preserve">do vậy việc đảm bảo bình đẳng </w:t>
      </w:r>
      <w:r w:rsidR="002048B6" w:rsidRPr="00AB0263">
        <w:rPr>
          <w:szCs w:val="28"/>
          <w:lang w:val="pt-BR"/>
        </w:rPr>
        <w:t xml:space="preserve">giới đã được đánh giá cụ thể trong hồ sơ </w:t>
      </w:r>
      <w:r w:rsidR="004D3A37" w:rsidRPr="00AB0263">
        <w:rPr>
          <w:szCs w:val="28"/>
          <w:lang w:val="pt-BR"/>
        </w:rPr>
        <w:t>Luật Bảo</w:t>
      </w:r>
      <w:r w:rsidR="002048B6" w:rsidRPr="00AB0263">
        <w:rPr>
          <w:szCs w:val="28"/>
          <w:lang w:val="pt-BR"/>
        </w:rPr>
        <w:t xml:space="preserve"> hiểm y tế và Luât Khám bệnh, chữa bệnh.</w:t>
      </w:r>
      <w:r w:rsidR="00635C8A">
        <w:rPr>
          <w:szCs w:val="28"/>
          <w:lang w:val="pt-BR"/>
        </w:rPr>
        <w:t xml:space="preserve"> </w:t>
      </w:r>
      <w:r w:rsidR="000B2B24" w:rsidRPr="00AB0263">
        <w:rPr>
          <w:szCs w:val="28"/>
          <w:lang w:val="nl-NL"/>
        </w:rPr>
        <w:t xml:space="preserve">Về </w:t>
      </w:r>
      <w:r w:rsidRPr="00AB0263">
        <w:rPr>
          <w:szCs w:val="28"/>
          <w:lang w:val="nl-NL"/>
        </w:rPr>
        <w:t xml:space="preserve">lồng ghép vấn đề bình đẳng giới được thể hiện cụ thể trong </w:t>
      </w:r>
      <w:r w:rsidR="00693C0A" w:rsidRPr="00AB0263">
        <w:rPr>
          <w:szCs w:val="28"/>
          <w:lang w:val="nl-NL"/>
        </w:rPr>
        <w:t xml:space="preserve">ba </w:t>
      </w:r>
      <w:r w:rsidRPr="00AB0263">
        <w:rPr>
          <w:szCs w:val="28"/>
          <w:lang w:val="nl-NL"/>
        </w:rPr>
        <w:t>chính sách</w:t>
      </w:r>
      <w:r w:rsidR="006A7AAE" w:rsidRPr="00AB0263">
        <w:rPr>
          <w:szCs w:val="28"/>
          <w:lang w:val="nl-NL"/>
        </w:rPr>
        <w:t xml:space="preserve"> để</w:t>
      </w:r>
      <w:r w:rsidR="00693C0A" w:rsidRPr="00AB0263">
        <w:rPr>
          <w:kern w:val="28"/>
          <w:szCs w:val="28"/>
          <w:lang w:val="vi-VN"/>
        </w:rPr>
        <w:t xml:space="preserve"> bảo đảm đồng bộ với quy định của </w:t>
      </w:r>
      <w:r w:rsidR="004D3A37" w:rsidRPr="00AB0263">
        <w:rPr>
          <w:kern w:val="28"/>
          <w:szCs w:val="28"/>
          <w:lang w:val="vi-VN"/>
        </w:rPr>
        <w:t>Luật Bảo</w:t>
      </w:r>
      <w:r w:rsidR="00693C0A" w:rsidRPr="00AB0263">
        <w:rPr>
          <w:kern w:val="28"/>
          <w:szCs w:val="28"/>
          <w:lang w:val="vi-VN"/>
        </w:rPr>
        <w:t xml:space="preserve"> hiểm y tế</w:t>
      </w:r>
      <w:r w:rsidR="006A7AAE" w:rsidRPr="00AB0263">
        <w:rPr>
          <w:kern w:val="28"/>
          <w:szCs w:val="28"/>
          <w:lang w:val="nl-NL"/>
        </w:rPr>
        <w:t xml:space="preserve"> và</w:t>
      </w:r>
      <w:r w:rsidR="00693C0A" w:rsidRPr="00AB0263">
        <w:rPr>
          <w:szCs w:val="28"/>
          <w:lang w:val="vi-VN"/>
        </w:rPr>
        <w:t xml:space="preserve"> </w:t>
      </w:r>
      <w:r w:rsidR="004D3A37" w:rsidRPr="00AB0263">
        <w:rPr>
          <w:szCs w:val="28"/>
          <w:lang w:val="vi-VN"/>
        </w:rPr>
        <w:t>Luật Khám</w:t>
      </w:r>
      <w:r w:rsidR="00693C0A" w:rsidRPr="00AB0263">
        <w:rPr>
          <w:szCs w:val="28"/>
          <w:lang w:val="vi-VN"/>
        </w:rPr>
        <w:t xml:space="preserve"> bệnh, chữa bệnh</w:t>
      </w:r>
      <w:r w:rsidR="000B2B24" w:rsidRPr="00AB0263">
        <w:rPr>
          <w:szCs w:val="28"/>
          <w:lang w:val="nl-NL"/>
        </w:rPr>
        <w:t>.</w:t>
      </w:r>
    </w:p>
    <w:p w14:paraId="1643FD28" w14:textId="77777777" w:rsidR="00DD6999" w:rsidRPr="00AB0263" w:rsidRDefault="00324AD4" w:rsidP="00671B1A">
      <w:pPr>
        <w:spacing w:after="80" w:line="240" w:lineRule="auto"/>
        <w:ind w:firstLine="720"/>
        <w:jc w:val="both"/>
        <w:outlineLvl w:val="2"/>
        <w:rPr>
          <w:rStyle w:val="Vnbnnidung4Khnginnghing"/>
          <w:spacing w:val="20"/>
          <w:sz w:val="28"/>
          <w:szCs w:val="28"/>
          <w:lang w:val="vi-VN"/>
        </w:rPr>
      </w:pPr>
      <w:r w:rsidRPr="00AB0263">
        <w:rPr>
          <w:rStyle w:val="Vnbnnidung3"/>
          <w:b w:val="0"/>
          <w:bCs w:val="0"/>
          <w:color w:val="000000"/>
          <w:spacing w:val="0"/>
          <w:sz w:val="28"/>
          <w:szCs w:val="28"/>
          <w:lang w:val="nl-NL" w:eastAsia="vi-VN"/>
        </w:rPr>
        <w:t>I</w:t>
      </w:r>
      <w:r w:rsidR="00FF2703" w:rsidRPr="00AB0263">
        <w:rPr>
          <w:rStyle w:val="Vnbnnidung3"/>
          <w:b w:val="0"/>
          <w:bCs w:val="0"/>
          <w:color w:val="000000"/>
          <w:spacing w:val="0"/>
          <w:sz w:val="28"/>
          <w:szCs w:val="28"/>
          <w:lang w:val="nl-NL" w:eastAsia="vi-VN"/>
        </w:rPr>
        <w:t xml:space="preserve">I. </w:t>
      </w:r>
      <w:r w:rsidR="00DD6999" w:rsidRPr="00AB0263">
        <w:rPr>
          <w:rStyle w:val="Vnbnnidung3"/>
          <w:b w:val="0"/>
          <w:bCs w:val="0"/>
          <w:color w:val="000000"/>
          <w:spacing w:val="0"/>
          <w:sz w:val="28"/>
          <w:szCs w:val="28"/>
          <w:lang w:val="nl-NL" w:eastAsia="vi-VN"/>
        </w:rPr>
        <w:t>V</w:t>
      </w:r>
      <w:r w:rsidR="00FF2703" w:rsidRPr="00AB0263">
        <w:rPr>
          <w:rStyle w:val="Vnbnnidung3"/>
          <w:b w:val="0"/>
          <w:bCs w:val="0"/>
          <w:color w:val="000000"/>
          <w:spacing w:val="0"/>
          <w:sz w:val="28"/>
          <w:szCs w:val="28"/>
          <w:lang w:val="nl-NL" w:eastAsia="vi-VN"/>
        </w:rPr>
        <w:t>Ề</w:t>
      </w:r>
      <w:r w:rsidR="00DD6999" w:rsidRPr="00AB0263">
        <w:rPr>
          <w:rStyle w:val="Vnbnnidung3"/>
          <w:b w:val="0"/>
          <w:bCs w:val="0"/>
          <w:color w:val="000000"/>
          <w:spacing w:val="0"/>
          <w:sz w:val="28"/>
          <w:szCs w:val="28"/>
          <w:lang w:val="nl-NL" w:eastAsia="vi-VN"/>
        </w:rPr>
        <w:t xml:space="preserve"> NỘI DUNG LỒNG GHÉP</w:t>
      </w:r>
      <w:r w:rsidR="006C1150" w:rsidRPr="00AB0263">
        <w:rPr>
          <w:rStyle w:val="Vnbnnidung3"/>
          <w:b w:val="0"/>
          <w:bCs w:val="0"/>
          <w:color w:val="000000"/>
          <w:spacing w:val="0"/>
          <w:sz w:val="28"/>
          <w:szCs w:val="28"/>
          <w:lang w:val="nl-NL" w:eastAsia="vi-VN"/>
        </w:rPr>
        <w:t xml:space="preserve"> VẤN ĐỀ</w:t>
      </w:r>
      <w:r w:rsidR="00DD6999" w:rsidRPr="00AB0263">
        <w:rPr>
          <w:rStyle w:val="Vnbnnidung3"/>
          <w:b w:val="0"/>
          <w:bCs w:val="0"/>
          <w:color w:val="000000"/>
          <w:spacing w:val="0"/>
          <w:sz w:val="28"/>
          <w:szCs w:val="28"/>
          <w:lang w:val="nl-NL" w:eastAsia="vi-VN"/>
        </w:rPr>
        <w:t xml:space="preserve"> BÌNH Đ</w:t>
      </w:r>
      <w:r w:rsidR="00FF2703" w:rsidRPr="00AB0263">
        <w:rPr>
          <w:rStyle w:val="Vnbnnidung3"/>
          <w:b w:val="0"/>
          <w:bCs w:val="0"/>
          <w:color w:val="000000"/>
          <w:spacing w:val="0"/>
          <w:sz w:val="28"/>
          <w:szCs w:val="28"/>
          <w:lang w:val="nl-NL" w:eastAsia="vi-VN"/>
        </w:rPr>
        <w:t>Ẳ</w:t>
      </w:r>
      <w:r w:rsidR="00DD6999" w:rsidRPr="00AB0263">
        <w:rPr>
          <w:rStyle w:val="Vnbnnidung3"/>
          <w:b w:val="0"/>
          <w:bCs w:val="0"/>
          <w:color w:val="000000"/>
          <w:spacing w:val="0"/>
          <w:sz w:val="28"/>
          <w:szCs w:val="28"/>
          <w:lang w:val="nl-NL" w:eastAsia="vi-VN"/>
        </w:rPr>
        <w:t>NG GIỚI TRONG D</w:t>
      </w:r>
      <w:r w:rsidR="000F6ADF" w:rsidRPr="00AB0263">
        <w:rPr>
          <w:rStyle w:val="Vnbnnidung3"/>
          <w:b w:val="0"/>
          <w:bCs w:val="0"/>
          <w:color w:val="000000"/>
          <w:spacing w:val="0"/>
          <w:sz w:val="28"/>
          <w:szCs w:val="28"/>
          <w:lang w:val="nl-NL" w:eastAsia="vi-VN"/>
        </w:rPr>
        <w:t>Ự</w:t>
      </w:r>
      <w:r w:rsidR="00DD6999" w:rsidRPr="00AB0263">
        <w:rPr>
          <w:rStyle w:val="Vnbnnidung3"/>
          <w:b w:val="0"/>
          <w:bCs w:val="0"/>
          <w:color w:val="000000"/>
          <w:spacing w:val="0"/>
          <w:sz w:val="28"/>
          <w:szCs w:val="28"/>
          <w:lang w:val="nl-NL" w:eastAsia="vi-VN"/>
        </w:rPr>
        <w:t xml:space="preserve"> ÁN</w:t>
      </w:r>
      <w:r w:rsidR="006C1150" w:rsidRPr="00AB0263">
        <w:rPr>
          <w:rStyle w:val="Vnbnnidung3"/>
          <w:b w:val="0"/>
          <w:bCs w:val="0"/>
          <w:color w:val="000000"/>
          <w:spacing w:val="0"/>
          <w:sz w:val="28"/>
          <w:szCs w:val="28"/>
          <w:lang w:val="nl-NL" w:eastAsia="vi-VN"/>
        </w:rPr>
        <w:t>, DỰ THẢO</w:t>
      </w:r>
      <w:r w:rsidR="0005379C" w:rsidRPr="00AB0263">
        <w:rPr>
          <w:rStyle w:val="Vnbnnidung3"/>
          <w:b w:val="0"/>
          <w:bCs w:val="0"/>
          <w:color w:val="000000"/>
          <w:spacing w:val="0"/>
          <w:sz w:val="28"/>
          <w:szCs w:val="28"/>
          <w:lang w:val="nl-NL" w:eastAsia="vi-VN"/>
        </w:rPr>
        <w:t xml:space="preserve"> NGHỊ ĐỊNHSỬA ĐỔI, BỔ SUNG MỘT SỐ ĐIỀU CỦA NGHỊ ĐỊNH SỐ 146/2018/NĐ-CP </w:t>
      </w:r>
    </w:p>
    <w:p w14:paraId="1643FD29" w14:textId="77777777" w:rsidR="00DD6999" w:rsidRPr="00AB0263" w:rsidRDefault="00DD6999" w:rsidP="00671B1A">
      <w:pPr>
        <w:pStyle w:val="Vnbnnidung40"/>
        <w:shd w:val="clear" w:color="auto" w:fill="auto"/>
        <w:spacing w:after="80" w:line="240" w:lineRule="auto"/>
        <w:ind w:right="57" w:firstLine="720"/>
        <w:jc w:val="both"/>
        <w:rPr>
          <w:sz w:val="28"/>
          <w:szCs w:val="28"/>
          <w:lang w:val="nl-NL"/>
        </w:rPr>
      </w:pPr>
      <w:r w:rsidRPr="00AB0263">
        <w:rPr>
          <w:rStyle w:val="Vnbnnidung4Khnginnghing"/>
          <w:i w:val="0"/>
          <w:iCs w:val="0"/>
          <w:color w:val="000000"/>
          <w:sz w:val="28"/>
          <w:szCs w:val="28"/>
          <w:lang w:val="nl-NL" w:eastAsia="vi-VN"/>
        </w:rPr>
        <w:t xml:space="preserve">Quan </w:t>
      </w:r>
      <w:r w:rsidR="00C65BAB" w:rsidRPr="00AB0263">
        <w:rPr>
          <w:rStyle w:val="Vnbnnidung4Khnginnghing"/>
          <w:i w:val="0"/>
          <w:iCs w:val="0"/>
          <w:color w:val="000000"/>
          <w:sz w:val="28"/>
          <w:szCs w:val="28"/>
          <w:lang w:val="nl-NL" w:eastAsia="vi-VN"/>
        </w:rPr>
        <w:t>điểm</w:t>
      </w:r>
      <w:r w:rsidRPr="00AB0263">
        <w:rPr>
          <w:rStyle w:val="Vnbnnidung4Khnginnghing"/>
          <w:i w:val="0"/>
          <w:iCs w:val="0"/>
          <w:color w:val="000000"/>
          <w:sz w:val="28"/>
          <w:szCs w:val="28"/>
          <w:lang w:val="nl-NL" w:eastAsia="vi-VN"/>
        </w:rPr>
        <w:t xml:space="preserve"> bình </w:t>
      </w:r>
      <w:r w:rsidR="006848C4" w:rsidRPr="00AB0263">
        <w:rPr>
          <w:rStyle w:val="Vnbnnidung4Khnginnghing"/>
          <w:i w:val="0"/>
          <w:iCs w:val="0"/>
          <w:color w:val="000000"/>
          <w:sz w:val="28"/>
          <w:szCs w:val="28"/>
          <w:lang w:val="nl-NL" w:eastAsia="vi-VN"/>
        </w:rPr>
        <w:t>đẳ</w:t>
      </w:r>
      <w:r w:rsidRPr="00AB0263">
        <w:rPr>
          <w:rStyle w:val="Vnbnnidung4Khnginnghing"/>
          <w:i w:val="0"/>
          <w:iCs w:val="0"/>
          <w:color w:val="000000"/>
          <w:sz w:val="28"/>
          <w:szCs w:val="28"/>
          <w:lang w:val="nl-NL" w:eastAsia="vi-VN"/>
        </w:rPr>
        <w:t>ng giới trên mọi lĩnh vực đ</w:t>
      </w:r>
      <w:r w:rsidR="00C65BAB" w:rsidRPr="00AB0263">
        <w:rPr>
          <w:rStyle w:val="Vnbnnidung4Khnginnghing"/>
          <w:i w:val="0"/>
          <w:iCs w:val="0"/>
          <w:color w:val="000000"/>
          <w:sz w:val="28"/>
          <w:szCs w:val="28"/>
          <w:lang w:val="nl-NL" w:eastAsia="vi-VN"/>
        </w:rPr>
        <w:t>ã</w:t>
      </w:r>
      <w:r w:rsidRPr="00AB0263">
        <w:rPr>
          <w:rStyle w:val="Vnbnnidung4Khnginnghing"/>
          <w:i w:val="0"/>
          <w:iCs w:val="0"/>
          <w:color w:val="000000"/>
          <w:sz w:val="28"/>
          <w:szCs w:val="28"/>
          <w:lang w:val="nl-NL" w:eastAsia="vi-VN"/>
        </w:rPr>
        <w:t xml:space="preserve"> được kh</w:t>
      </w:r>
      <w:r w:rsidR="00C65BAB" w:rsidRPr="00AB0263">
        <w:rPr>
          <w:rStyle w:val="Vnbnnidung4Khnginnghing"/>
          <w:i w:val="0"/>
          <w:iCs w:val="0"/>
          <w:color w:val="000000"/>
          <w:sz w:val="28"/>
          <w:szCs w:val="28"/>
          <w:lang w:val="nl-NL" w:eastAsia="vi-VN"/>
        </w:rPr>
        <w:t>ẳ</w:t>
      </w:r>
      <w:r w:rsidRPr="00AB0263">
        <w:rPr>
          <w:rStyle w:val="Vnbnnidung4Khnginnghing"/>
          <w:i w:val="0"/>
          <w:iCs w:val="0"/>
          <w:color w:val="000000"/>
          <w:sz w:val="28"/>
          <w:szCs w:val="28"/>
          <w:lang w:val="nl-NL" w:eastAsia="vi-VN"/>
        </w:rPr>
        <w:t>ng định trong Hiến pháp năm 2013, cụ th</w:t>
      </w:r>
      <w:r w:rsidR="00C65BAB" w:rsidRPr="00AB0263">
        <w:rPr>
          <w:rStyle w:val="Vnbnnidung4Khnginnghing"/>
          <w:i w:val="0"/>
          <w:iCs w:val="0"/>
          <w:color w:val="000000"/>
          <w:sz w:val="28"/>
          <w:szCs w:val="28"/>
          <w:lang w:val="nl-NL" w:eastAsia="vi-VN"/>
        </w:rPr>
        <w:t>ể</w:t>
      </w:r>
      <w:r w:rsidRPr="00AB0263">
        <w:rPr>
          <w:rStyle w:val="Vnbnnidung4Khnginnghing"/>
          <w:i w:val="0"/>
          <w:iCs w:val="0"/>
          <w:color w:val="000000"/>
          <w:sz w:val="28"/>
          <w:szCs w:val="28"/>
          <w:lang w:val="nl-NL" w:eastAsia="vi-VN"/>
        </w:rPr>
        <w:t xml:space="preserve"> Điều 16: </w:t>
      </w:r>
      <w:r w:rsidRPr="00AB0263">
        <w:rPr>
          <w:rStyle w:val="Vnbnnidung4Khnginnghing"/>
          <w:iCs w:val="0"/>
          <w:color w:val="000000"/>
          <w:sz w:val="28"/>
          <w:szCs w:val="28"/>
          <w:lang w:val="nl-NL" w:eastAsia="vi-VN"/>
        </w:rPr>
        <w:t>“</w:t>
      </w:r>
      <w:r w:rsidR="00C65BAB" w:rsidRPr="00AB0263">
        <w:rPr>
          <w:rStyle w:val="Vnbnnidung4Khnginnghing"/>
          <w:iCs w:val="0"/>
          <w:color w:val="000000"/>
          <w:sz w:val="28"/>
          <w:szCs w:val="28"/>
          <w:lang w:val="nl-NL" w:eastAsia="vi-VN"/>
        </w:rPr>
        <w:t>(1</w:t>
      </w:r>
      <w:r w:rsidRPr="00AB0263">
        <w:rPr>
          <w:rStyle w:val="Vnbnnidung4Khnginnghing"/>
          <w:iCs w:val="0"/>
          <w:color w:val="000000"/>
          <w:sz w:val="28"/>
          <w:szCs w:val="28"/>
          <w:lang w:val="nl-NL" w:eastAsia="vi-VN"/>
        </w:rPr>
        <w:t>)</w:t>
      </w:r>
      <w:r w:rsidRPr="00AB0263">
        <w:rPr>
          <w:rStyle w:val="Vnbnnidung4"/>
          <w:i/>
          <w:color w:val="000000"/>
          <w:sz w:val="28"/>
          <w:szCs w:val="28"/>
          <w:lang w:val="nl-NL" w:eastAsia="vi-VN"/>
        </w:rPr>
        <w:t>Mọi người đều bình đ</w:t>
      </w:r>
      <w:r w:rsidR="00C65BAB" w:rsidRPr="00AB0263">
        <w:rPr>
          <w:rStyle w:val="Vnbnnidung4"/>
          <w:i/>
          <w:color w:val="000000"/>
          <w:sz w:val="28"/>
          <w:szCs w:val="28"/>
          <w:lang w:val="nl-NL" w:eastAsia="vi-VN"/>
        </w:rPr>
        <w:t>ẳ</w:t>
      </w:r>
      <w:r w:rsidRPr="00AB0263">
        <w:rPr>
          <w:rStyle w:val="Vnbnnidung4"/>
          <w:i/>
          <w:color w:val="000000"/>
          <w:sz w:val="28"/>
          <w:szCs w:val="28"/>
          <w:lang w:val="nl-NL" w:eastAsia="vi-VN"/>
        </w:rPr>
        <w:t>ng trước pháp luật. (2) Không ai bị phân biệt đ</w:t>
      </w:r>
      <w:r w:rsidR="006848C4" w:rsidRPr="00AB0263">
        <w:rPr>
          <w:rStyle w:val="Vnbnnidung4"/>
          <w:i/>
          <w:color w:val="000000"/>
          <w:sz w:val="28"/>
          <w:szCs w:val="28"/>
          <w:lang w:val="nl-NL" w:eastAsia="vi-VN"/>
        </w:rPr>
        <w:t>ố</w:t>
      </w:r>
      <w:r w:rsidRPr="00AB0263">
        <w:rPr>
          <w:rStyle w:val="Vnbnnidung4"/>
          <w:i/>
          <w:color w:val="000000"/>
          <w:sz w:val="28"/>
          <w:szCs w:val="28"/>
          <w:lang w:val="nl-NL" w:eastAsia="vi-VN"/>
        </w:rPr>
        <w:t>i xử trong đời s</w:t>
      </w:r>
      <w:r w:rsidR="00C65BAB" w:rsidRPr="00AB0263">
        <w:rPr>
          <w:rStyle w:val="Vnbnnidung4"/>
          <w:i/>
          <w:color w:val="000000"/>
          <w:sz w:val="28"/>
          <w:szCs w:val="28"/>
          <w:lang w:val="nl-NL" w:eastAsia="vi-VN"/>
        </w:rPr>
        <w:t>ố</w:t>
      </w:r>
      <w:r w:rsidRPr="00AB0263">
        <w:rPr>
          <w:rStyle w:val="Vnbnnidung4"/>
          <w:i/>
          <w:color w:val="000000"/>
          <w:sz w:val="28"/>
          <w:szCs w:val="28"/>
          <w:lang w:val="nl-NL" w:eastAsia="vi-VN"/>
        </w:rPr>
        <w:t>ng chính trị, dân sự, kinh t</w:t>
      </w:r>
      <w:r w:rsidR="00C65BAB" w:rsidRPr="00AB0263">
        <w:rPr>
          <w:rStyle w:val="Vnbnnidung4"/>
          <w:i/>
          <w:color w:val="000000"/>
          <w:sz w:val="28"/>
          <w:szCs w:val="28"/>
          <w:lang w:val="nl-NL" w:eastAsia="vi-VN"/>
        </w:rPr>
        <w:t>ế</w:t>
      </w:r>
      <w:r w:rsidRPr="00AB0263">
        <w:rPr>
          <w:rStyle w:val="Vnbnnidung4"/>
          <w:i/>
          <w:color w:val="000000"/>
          <w:sz w:val="28"/>
          <w:szCs w:val="28"/>
          <w:lang w:val="nl-NL" w:eastAsia="vi-VN"/>
        </w:rPr>
        <w:t>, văn hóa, xã hội</w:t>
      </w:r>
      <w:r w:rsidRPr="00AB0263">
        <w:rPr>
          <w:rStyle w:val="Vnbnnidung4Khnginnghing"/>
          <w:iCs w:val="0"/>
          <w:color w:val="000000"/>
          <w:sz w:val="28"/>
          <w:szCs w:val="28"/>
          <w:lang w:val="nl-NL" w:eastAsia="vi-VN"/>
        </w:rPr>
        <w:t>”; Đi</w:t>
      </w:r>
      <w:r w:rsidR="000F6ADF" w:rsidRPr="00AB0263">
        <w:rPr>
          <w:rStyle w:val="Vnbnnidung4Khnginnghing"/>
          <w:iCs w:val="0"/>
          <w:color w:val="000000"/>
          <w:sz w:val="28"/>
          <w:szCs w:val="28"/>
          <w:lang w:val="nl-NL" w:eastAsia="vi-VN"/>
        </w:rPr>
        <w:t>ề</w:t>
      </w:r>
      <w:r w:rsidRPr="00AB0263">
        <w:rPr>
          <w:rStyle w:val="Vnbnnidung4Khnginnghing"/>
          <w:iCs w:val="0"/>
          <w:color w:val="000000"/>
          <w:sz w:val="28"/>
          <w:szCs w:val="28"/>
          <w:lang w:val="nl-NL" w:eastAsia="vi-VN"/>
        </w:rPr>
        <w:t>u 26: “(</w:t>
      </w:r>
      <w:r w:rsidR="000F6ADF" w:rsidRPr="00AB0263">
        <w:rPr>
          <w:rStyle w:val="Vnbnnidung4Khnginnghing"/>
          <w:iCs w:val="0"/>
          <w:color w:val="000000"/>
          <w:sz w:val="28"/>
          <w:szCs w:val="28"/>
          <w:lang w:val="nl-NL" w:eastAsia="vi-VN"/>
        </w:rPr>
        <w:t>1</w:t>
      </w:r>
      <w:r w:rsidRPr="00AB0263">
        <w:rPr>
          <w:rStyle w:val="Vnbnnidung4Khnginnghing"/>
          <w:iCs w:val="0"/>
          <w:color w:val="000000"/>
          <w:sz w:val="28"/>
          <w:szCs w:val="28"/>
          <w:lang w:val="nl-NL" w:eastAsia="vi-VN"/>
        </w:rPr>
        <w:t>)</w:t>
      </w:r>
      <w:r w:rsidRPr="00AB0263">
        <w:rPr>
          <w:rStyle w:val="Vnbnnidung4"/>
          <w:i/>
          <w:color w:val="000000"/>
          <w:sz w:val="28"/>
          <w:szCs w:val="28"/>
          <w:lang w:val="nl-NL" w:eastAsia="vi-VN"/>
        </w:rPr>
        <w:t>Công d</w:t>
      </w:r>
      <w:r w:rsidR="00C65BAB" w:rsidRPr="00AB0263">
        <w:rPr>
          <w:rStyle w:val="Vnbnnidung4"/>
          <w:i/>
          <w:color w:val="000000"/>
          <w:sz w:val="28"/>
          <w:szCs w:val="28"/>
          <w:lang w:val="nl-NL" w:eastAsia="vi-VN"/>
        </w:rPr>
        <w:t>â</w:t>
      </w:r>
      <w:r w:rsidRPr="00AB0263">
        <w:rPr>
          <w:rStyle w:val="Vnbnnidung4"/>
          <w:i/>
          <w:color w:val="000000"/>
          <w:sz w:val="28"/>
          <w:szCs w:val="28"/>
          <w:lang w:val="nl-NL" w:eastAsia="vi-VN"/>
        </w:rPr>
        <w:t>n nam, nữ bình đ</w:t>
      </w:r>
      <w:r w:rsidR="006848C4" w:rsidRPr="00AB0263">
        <w:rPr>
          <w:rStyle w:val="Vnbnnidung4"/>
          <w:i/>
          <w:color w:val="000000"/>
          <w:sz w:val="28"/>
          <w:szCs w:val="28"/>
          <w:lang w:val="nl-NL" w:eastAsia="vi-VN"/>
        </w:rPr>
        <w:t>ẳ</w:t>
      </w:r>
      <w:r w:rsidRPr="00AB0263">
        <w:rPr>
          <w:rStyle w:val="Vnbnnidung4"/>
          <w:i/>
          <w:color w:val="000000"/>
          <w:sz w:val="28"/>
          <w:szCs w:val="28"/>
          <w:lang w:val="nl-NL" w:eastAsia="vi-VN"/>
        </w:rPr>
        <w:t>ng v</w:t>
      </w:r>
      <w:r w:rsidR="00C65BAB" w:rsidRPr="00AB0263">
        <w:rPr>
          <w:rStyle w:val="Vnbnnidung4"/>
          <w:i/>
          <w:color w:val="000000"/>
          <w:sz w:val="28"/>
          <w:szCs w:val="28"/>
          <w:lang w:val="nl-NL" w:eastAsia="vi-VN"/>
        </w:rPr>
        <w:t>ề</w:t>
      </w:r>
      <w:r w:rsidRPr="00AB0263">
        <w:rPr>
          <w:rStyle w:val="Vnbnnidung4"/>
          <w:i/>
          <w:color w:val="000000"/>
          <w:sz w:val="28"/>
          <w:szCs w:val="28"/>
          <w:lang w:val="nl-NL" w:eastAsia="vi-VN"/>
        </w:rPr>
        <w:t xml:space="preserve"> mọi m</w:t>
      </w:r>
      <w:r w:rsidR="00C65BAB" w:rsidRPr="00AB0263">
        <w:rPr>
          <w:rStyle w:val="Vnbnnidung4"/>
          <w:i/>
          <w:color w:val="000000"/>
          <w:sz w:val="28"/>
          <w:szCs w:val="28"/>
          <w:lang w:val="nl-NL" w:eastAsia="vi-VN"/>
        </w:rPr>
        <w:t>ặ</w:t>
      </w:r>
      <w:r w:rsidRPr="00AB0263">
        <w:rPr>
          <w:rStyle w:val="Vnbnnidung4"/>
          <w:i/>
          <w:color w:val="000000"/>
          <w:sz w:val="28"/>
          <w:szCs w:val="28"/>
          <w:lang w:val="nl-NL" w:eastAsia="vi-VN"/>
        </w:rPr>
        <w:t>t. Nh</w:t>
      </w:r>
      <w:r w:rsidR="00C65BAB" w:rsidRPr="00AB0263">
        <w:rPr>
          <w:rStyle w:val="Vnbnnidung4"/>
          <w:i/>
          <w:color w:val="000000"/>
          <w:sz w:val="28"/>
          <w:szCs w:val="28"/>
          <w:lang w:val="nl-NL" w:eastAsia="vi-VN"/>
        </w:rPr>
        <w:t>à</w:t>
      </w:r>
      <w:r w:rsidRPr="00AB0263">
        <w:rPr>
          <w:rStyle w:val="Vnbnnidung4"/>
          <w:i/>
          <w:color w:val="000000"/>
          <w:sz w:val="28"/>
          <w:szCs w:val="28"/>
          <w:lang w:val="nl-NL" w:eastAsia="vi-VN"/>
        </w:rPr>
        <w:t xml:space="preserve"> n</w:t>
      </w:r>
      <w:r w:rsidR="00C65BAB" w:rsidRPr="00AB0263">
        <w:rPr>
          <w:rStyle w:val="Vnbnnidung4"/>
          <w:i/>
          <w:color w:val="000000"/>
          <w:sz w:val="28"/>
          <w:szCs w:val="28"/>
          <w:lang w:val="nl-NL" w:eastAsia="vi-VN"/>
        </w:rPr>
        <w:t>ước</w:t>
      </w:r>
      <w:r w:rsidRPr="00AB0263">
        <w:rPr>
          <w:rStyle w:val="Vnbnnidung4"/>
          <w:i/>
          <w:color w:val="000000"/>
          <w:sz w:val="28"/>
          <w:szCs w:val="28"/>
          <w:lang w:val="nl-NL" w:eastAsia="vi-VN"/>
        </w:rPr>
        <w:t xml:space="preserve"> c</w:t>
      </w:r>
      <w:r w:rsidR="00C65BAB" w:rsidRPr="00AB0263">
        <w:rPr>
          <w:rStyle w:val="Vnbnnidung4"/>
          <w:i/>
          <w:color w:val="000000"/>
          <w:sz w:val="28"/>
          <w:szCs w:val="28"/>
          <w:lang w:val="nl-NL" w:eastAsia="vi-VN"/>
        </w:rPr>
        <w:t>ó</w:t>
      </w:r>
      <w:r w:rsidRPr="00AB0263">
        <w:rPr>
          <w:rStyle w:val="Vnbnnidung4"/>
          <w:i/>
          <w:color w:val="000000"/>
          <w:sz w:val="28"/>
          <w:szCs w:val="28"/>
          <w:lang w:val="nl-NL" w:eastAsia="vi-VN"/>
        </w:rPr>
        <w:t xml:space="preserve"> chính sách b</w:t>
      </w:r>
      <w:r w:rsidR="006848C4" w:rsidRPr="00AB0263">
        <w:rPr>
          <w:rStyle w:val="Vnbnnidung4"/>
          <w:i/>
          <w:color w:val="000000"/>
          <w:sz w:val="28"/>
          <w:szCs w:val="28"/>
          <w:lang w:val="nl-NL" w:eastAsia="vi-VN"/>
        </w:rPr>
        <w:t>ả</w:t>
      </w:r>
      <w:r w:rsidRPr="00AB0263">
        <w:rPr>
          <w:rStyle w:val="Vnbnnidung4"/>
          <w:i/>
          <w:color w:val="000000"/>
          <w:sz w:val="28"/>
          <w:szCs w:val="28"/>
          <w:lang w:val="nl-NL" w:eastAsia="vi-VN"/>
        </w:rPr>
        <w:t xml:space="preserve">o </w:t>
      </w:r>
      <w:r w:rsidR="00C65BAB" w:rsidRPr="00AB0263">
        <w:rPr>
          <w:rStyle w:val="Vnbnnidung4"/>
          <w:i/>
          <w:color w:val="000000"/>
          <w:sz w:val="28"/>
          <w:szCs w:val="28"/>
          <w:lang w:val="nl-NL" w:eastAsia="vi-VN"/>
        </w:rPr>
        <w:t>đảm</w:t>
      </w:r>
      <w:r w:rsidRPr="00AB0263">
        <w:rPr>
          <w:rStyle w:val="Vnbnnidung4"/>
          <w:i/>
          <w:color w:val="000000"/>
          <w:sz w:val="28"/>
          <w:szCs w:val="28"/>
          <w:lang w:val="nl-NL" w:eastAsia="vi-VN"/>
        </w:rPr>
        <w:t xml:space="preserve"> q</w:t>
      </w:r>
      <w:r w:rsidR="00C65BAB" w:rsidRPr="00AB0263">
        <w:rPr>
          <w:rStyle w:val="Vnbnnidung4"/>
          <w:i/>
          <w:color w:val="000000"/>
          <w:sz w:val="28"/>
          <w:szCs w:val="28"/>
          <w:lang w:val="nl-NL" w:eastAsia="vi-VN"/>
        </w:rPr>
        <w:t>uyền</w:t>
      </w:r>
      <w:r w:rsidRPr="00AB0263">
        <w:rPr>
          <w:rStyle w:val="Vnbnnidung4"/>
          <w:i/>
          <w:color w:val="000000"/>
          <w:sz w:val="28"/>
          <w:szCs w:val="28"/>
          <w:lang w:val="nl-NL" w:eastAsia="vi-VN"/>
        </w:rPr>
        <w:t xml:space="preserve"> và </w:t>
      </w:r>
      <w:r w:rsidR="00C65BAB" w:rsidRPr="00AB0263">
        <w:rPr>
          <w:rStyle w:val="Vnbnnidung4"/>
          <w:i/>
          <w:color w:val="000000"/>
          <w:sz w:val="28"/>
          <w:szCs w:val="28"/>
          <w:lang w:val="nl-NL" w:eastAsia="vi-VN"/>
        </w:rPr>
        <w:t>cơ</w:t>
      </w:r>
      <w:r w:rsidRPr="00AB0263">
        <w:rPr>
          <w:rStyle w:val="Vnbnnidung4"/>
          <w:i/>
          <w:color w:val="000000"/>
          <w:sz w:val="28"/>
          <w:szCs w:val="28"/>
          <w:lang w:val="nl-NL" w:eastAsia="vi-VN"/>
        </w:rPr>
        <w:t xml:space="preserve"> hội bình đ</w:t>
      </w:r>
      <w:r w:rsidR="00C65BAB" w:rsidRPr="00AB0263">
        <w:rPr>
          <w:rStyle w:val="Vnbnnidung4"/>
          <w:i/>
          <w:color w:val="000000"/>
          <w:sz w:val="28"/>
          <w:szCs w:val="28"/>
          <w:lang w:val="nl-NL" w:eastAsia="vi-VN"/>
        </w:rPr>
        <w:t>ẳ</w:t>
      </w:r>
      <w:r w:rsidRPr="00AB0263">
        <w:rPr>
          <w:rStyle w:val="Vnbnnidung4"/>
          <w:i/>
          <w:color w:val="000000"/>
          <w:sz w:val="28"/>
          <w:szCs w:val="28"/>
          <w:lang w:val="nl-NL" w:eastAsia="vi-VN"/>
        </w:rPr>
        <w:t>ng giới. (2) Nhà nước, gia đình tạo đi</w:t>
      </w:r>
      <w:r w:rsidR="00C65BAB" w:rsidRPr="00AB0263">
        <w:rPr>
          <w:rStyle w:val="Vnbnnidung4"/>
          <w:i/>
          <w:color w:val="000000"/>
          <w:sz w:val="28"/>
          <w:szCs w:val="28"/>
          <w:lang w:val="nl-NL" w:eastAsia="vi-VN"/>
        </w:rPr>
        <w:t>ề</w:t>
      </w:r>
      <w:r w:rsidRPr="00AB0263">
        <w:rPr>
          <w:rStyle w:val="Vnbnnidung4"/>
          <w:i/>
          <w:color w:val="000000"/>
          <w:sz w:val="28"/>
          <w:szCs w:val="28"/>
          <w:lang w:val="nl-NL" w:eastAsia="vi-VN"/>
        </w:rPr>
        <w:t>u kiện đ</w:t>
      </w:r>
      <w:r w:rsidR="00C65BAB" w:rsidRPr="00AB0263">
        <w:rPr>
          <w:rStyle w:val="Vnbnnidung4"/>
          <w:i/>
          <w:color w:val="000000"/>
          <w:sz w:val="28"/>
          <w:szCs w:val="28"/>
          <w:lang w:val="nl-NL" w:eastAsia="vi-VN"/>
        </w:rPr>
        <w:t>ể</w:t>
      </w:r>
      <w:r w:rsidRPr="00AB0263">
        <w:rPr>
          <w:rStyle w:val="Vnbnnidung4"/>
          <w:i/>
          <w:color w:val="000000"/>
          <w:sz w:val="28"/>
          <w:szCs w:val="28"/>
          <w:lang w:val="nl-NL" w:eastAsia="vi-VN"/>
        </w:rPr>
        <w:t xml:space="preserve"> phụ nữ phát tri</w:t>
      </w:r>
      <w:r w:rsidR="00C65BAB" w:rsidRPr="00AB0263">
        <w:rPr>
          <w:rStyle w:val="Vnbnnidung4"/>
          <w:i/>
          <w:color w:val="000000"/>
          <w:sz w:val="28"/>
          <w:szCs w:val="28"/>
          <w:lang w:val="nl-NL" w:eastAsia="vi-VN"/>
        </w:rPr>
        <w:t>ể</w:t>
      </w:r>
      <w:r w:rsidRPr="00AB0263">
        <w:rPr>
          <w:rStyle w:val="Vnbnnidung4"/>
          <w:i/>
          <w:color w:val="000000"/>
          <w:sz w:val="28"/>
          <w:szCs w:val="28"/>
          <w:lang w:val="nl-NL" w:eastAsia="vi-VN"/>
        </w:rPr>
        <w:t>n to</w:t>
      </w:r>
      <w:r w:rsidR="00C65BAB" w:rsidRPr="00AB0263">
        <w:rPr>
          <w:rStyle w:val="Vnbnnidung4"/>
          <w:i/>
          <w:color w:val="000000"/>
          <w:sz w:val="28"/>
          <w:szCs w:val="28"/>
          <w:lang w:val="nl-NL" w:eastAsia="vi-VN"/>
        </w:rPr>
        <w:t>à</w:t>
      </w:r>
      <w:r w:rsidRPr="00AB0263">
        <w:rPr>
          <w:rStyle w:val="Vnbnnidung4"/>
          <w:i/>
          <w:color w:val="000000"/>
          <w:sz w:val="28"/>
          <w:szCs w:val="28"/>
          <w:lang w:val="nl-NL" w:eastAsia="vi-VN"/>
        </w:rPr>
        <w:t>n diện, phát huy vai tr</w:t>
      </w:r>
      <w:r w:rsidR="00C65BAB" w:rsidRPr="00AB0263">
        <w:rPr>
          <w:rStyle w:val="Vnbnnidung4"/>
          <w:i/>
          <w:color w:val="000000"/>
          <w:sz w:val="28"/>
          <w:szCs w:val="28"/>
          <w:lang w:val="nl-NL" w:eastAsia="vi-VN"/>
        </w:rPr>
        <w:t>ò</w:t>
      </w:r>
      <w:r w:rsidRPr="00AB0263">
        <w:rPr>
          <w:rStyle w:val="Vnbnnidung4"/>
          <w:i/>
          <w:color w:val="000000"/>
          <w:sz w:val="28"/>
          <w:szCs w:val="28"/>
          <w:lang w:val="nl-NL" w:eastAsia="vi-VN"/>
        </w:rPr>
        <w:t xml:space="preserve"> c</w:t>
      </w:r>
      <w:r w:rsidR="00C65BAB" w:rsidRPr="00AB0263">
        <w:rPr>
          <w:rStyle w:val="Vnbnnidung4"/>
          <w:i/>
          <w:color w:val="000000"/>
          <w:sz w:val="28"/>
          <w:szCs w:val="28"/>
          <w:lang w:val="nl-NL" w:eastAsia="vi-VN"/>
        </w:rPr>
        <w:t>ủ</w:t>
      </w:r>
      <w:r w:rsidRPr="00AB0263">
        <w:rPr>
          <w:rStyle w:val="Vnbnnidung4"/>
          <w:i/>
          <w:color w:val="000000"/>
          <w:sz w:val="28"/>
          <w:szCs w:val="28"/>
          <w:lang w:val="nl-NL" w:eastAsia="vi-VN"/>
        </w:rPr>
        <w:t>a mình trong xã hội. (3) Nghiêm c</w:t>
      </w:r>
      <w:r w:rsidR="00C65BAB" w:rsidRPr="00AB0263">
        <w:rPr>
          <w:rStyle w:val="Vnbnnidung4"/>
          <w:i/>
          <w:color w:val="000000"/>
          <w:sz w:val="28"/>
          <w:szCs w:val="28"/>
          <w:lang w:val="nl-NL" w:eastAsia="vi-VN"/>
        </w:rPr>
        <w:t>ấ</w:t>
      </w:r>
      <w:r w:rsidRPr="00AB0263">
        <w:rPr>
          <w:rStyle w:val="Vnbnnidung4"/>
          <w:i/>
          <w:color w:val="000000"/>
          <w:sz w:val="28"/>
          <w:szCs w:val="28"/>
          <w:lang w:val="nl-NL" w:eastAsia="vi-VN"/>
        </w:rPr>
        <w:t xml:space="preserve">m phân biệt </w:t>
      </w:r>
      <w:r w:rsidR="00C65BAB" w:rsidRPr="00AB0263">
        <w:rPr>
          <w:rStyle w:val="Vnbnnidung4"/>
          <w:i/>
          <w:color w:val="000000"/>
          <w:sz w:val="28"/>
          <w:szCs w:val="28"/>
          <w:lang w:val="nl-NL" w:eastAsia="vi-VN"/>
        </w:rPr>
        <w:t>đối xử về giới</w:t>
      </w:r>
      <w:r w:rsidRPr="00AB0263">
        <w:rPr>
          <w:rStyle w:val="Vnbnnidung4"/>
          <w:i/>
          <w:color w:val="000000"/>
          <w:sz w:val="28"/>
          <w:szCs w:val="28"/>
          <w:lang w:val="nl-NL" w:eastAsia="vi-VN"/>
        </w:rPr>
        <w:t>"</w:t>
      </w:r>
      <w:r w:rsidRPr="00AB0263">
        <w:rPr>
          <w:rStyle w:val="Vnbnnidung4"/>
          <w:color w:val="000000"/>
          <w:sz w:val="28"/>
          <w:szCs w:val="28"/>
          <w:lang w:val="nl-NL" w:eastAsia="vi-VN"/>
        </w:rPr>
        <w:t xml:space="preserve">. </w:t>
      </w:r>
      <w:r w:rsidRPr="00AB0263">
        <w:rPr>
          <w:rStyle w:val="Vnbnnidung4Khnginnghing"/>
          <w:i w:val="0"/>
          <w:iCs w:val="0"/>
          <w:color w:val="000000"/>
          <w:sz w:val="28"/>
          <w:szCs w:val="28"/>
          <w:lang w:val="nl-NL" w:eastAsia="vi-VN"/>
        </w:rPr>
        <w:t>Ngoài ra</w:t>
      </w:r>
      <w:r w:rsidR="000C47C4" w:rsidRPr="00AB0263">
        <w:rPr>
          <w:rStyle w:val="Vnbnnidung4Khnginnghing"/>
          <w:i w:val="0"/>
          <w:iCs w:val="0"/>
          <w:color w:val="000000"/>
          <w:sz w:val="28"/>
          <w:szCs w:val="28"/>
          <w:lang w:val="nl-NL" w:eastAsia="vi-VN"/>
        </w:rPr>
        <w:t>,</w:t>
      </w:r>
      <w:r w:rsidRPr="00AB0263">
        <w:rPr>
          <w:rStyle w:val="Vnbnnidung4Khnginnghing"/>
          <w:i w:val="0"/>
          <w:iCs w:val="0"/>
          <w:color w:val="000000"/>
          <w:sz w:val="28"/>
          <w:szCs w:val="28"/>
          <w:lang w:val="nl-NL" w:eastAsia="vi-VN"/>
        </w:rPr>
        <w:t xml:space="preserve"> Luật bình đ</w:t>
      </w:r>
      <w:r w:rsidR="00C65BAB" w:rsidRPr="00AB0263">
        <w:rPr>
          <w:rStyle w:val="Vnbnnidung4Khnginnghing"/>
          <w:i w:val="0"/>
          <w:iCs w:val="0"/>
          <w:color w:val="000000"/>
          <w:sz w:val="28"/>
          <w:szCs w:val="28"/>
          <w:lang w:val="nl-NL" w:eastAsia="vi-VN"/>
        </w:rPr>
        <w:t>ẳ</w:t>
      </w:r>
      <w:r w:rsidRPr="00AB0263">
        <w:rPr>
          <w:rStyle w:val="Vnbnnidung4Khnginnghing"/>
          <w:i w:val="0"/>
          <w:iCs w:val="0"/>
          <w:color w:val="000000"/>
          <w:sz w:val="28"/>
          <w:szCs w:val="28"/>
          <w:lang w:val="nl-NL" w:eastAsia="vi-VN"/>
        </w:rPr>
        <w:t>ng giới năm 2006 đã quy định nguyên tắc cơ b</w:t>
      </w:r>
      <w:r w:rsidR="00C65BAB" w:rsidRPr="00AB0263">
        <w:rPr>
          <w:rStyle w:val="Vnbnnidung4Khnginnghing"/>
          <w:i w:val="0"/>
          <w:iCs w:val="0"/>
          <w:color w:val="000000"/>
          <w:sz w:val="28"/>
          <w:szCs w:val="28"/>
          <w:lang w:val="nl-NL" w:eastAsia="vi-VN"/>
        </w:rPr>
        <w:t>ả</w:t>
      </w:r>
      <w:r w:rsidRPr="00AB0263">
        <w:rPr>
          <w:rStyle w:val="Vnbnnidung4Khnginnghing"/>
          <w:i w:val="0"/>
          <w:iCs w:val="0"/>
          <w:color w:val="000000"/>
          <w:sz w:val="28"/>
          <w:szCs w:val="28"/>
          <w:lang w:val="nl-NL" w:eastAsia="vi-VN"/>
        </w:rPr>
        <w:t>n là ph</w:t>
      </w:r>
      <w:r w:rsidR="00C65BAB" w:rsidRPr="00AB0263">
        <w:rPr>
          <w:rStyle w:val="Vnbnnidung4Khnginnghing"/>
          <w:i w:val="0"/>
          <w:iCs w:val="0"/>
          <w:color w:val="000000"/>
          <w:sz w:val="28"/>
          <w:szCs w:val="28"/>
          <w:lang w:val="nl-NL" w:eastAsia="vi-VN"/>
        </w:rPr>
        <w:t>ả</w:t>
      </w:r>
      <w:r w:rsidRPr="00AB0263">
        <w:rPr>
          <w:rStyle w:val="Vnbnnidung4Khnginnghing"/>
          <w:i w:val="0"/>
          <w:iCs w:val="0"/>
          <w:color w:val="000000"/>
          <w:sz w:val="28"/>
          <w:szCs w:val="28"/>
          <w:lang w:val="nl-NL" w:eastAsia="vi-VN"/>
        </w:rPr>
        <w:t>i b</w:t>
      </w:r>
      <w:r w:rsidR="00C65BAB" w:rsidRPr="00AB0263">
        <w:rPr>
          <w:rStyle w:val="Vnbnnidung4Khnginnghing"/>
          <w:i w:val="0"/>
          <w:iCs w:val="0"/>
          <w:color w:val="000000"/>
          <w:sz w:val="28"/>
          <w:szCs w:val="28"/>
          <w:lang w:val="nl-NL" w:eastAsia="vi-VN"/>
        </w:rPr>
        <w:t>ả</w:t>
      </w:r>
      <w:r w:rsidRPr="00AB0263">
        <w:rPr>
          <w:rStyle w:val="Vnbnnidung4Khnginnghing"/>
          <w:i w:val="0"/>
          <w:iCs w:val="0"/>
          <w:color w:val="000000"/>
          <w:sz w:val="28"/>
          <w:szCs w:val="28"/>
          <w:lang w:val="nl-NL" w:eastAsia="vi-VN"/>
        </w:rPr>
        <w:t xml:space="preserve">o </w:t>
      </w:r>
      <w:r w:rsidR="00C65BAB" w:rsidRPr="00AB0263">
        <w:rPr>
          <w:rStyle w:val="Vnbnnidung4Khnginnghing"/>
          <w:i w:val="0"/>
          <w:iCs w:val="0"/>
          <w:color w:val="000000"/>
          <w:sz w:val="28"/>
          <w:szCs w:val="28"/>
          <w:lang w:val="nl-NL" w:eastAsia="vi-VN"/>
        </w:rPr>
        <w:t>đả</w:t>
      </w:r>
      <w:r w:rsidRPr="00AB0263">
        <w:rPr>
          <w:rStyle w:val="Vnbnnidung4Khnginnghing"/>
          <w:i w:val="0"/>
          <w:iCs w:val="0"/>
          <w:color w:val="000000"/>
          <w:sz w:val="28"/>
          <w:szCs w:val="28"/>
          <w:lang w:val="nl-NL" w:eastAsia="vi-VN"/>
        </w:rPr>
        <w:t>m lồng ghép vấn đề bình đ</w:t>
      </w:r>
      <w:r w:rsidR="000F6ADF" w:rsidRPr="00AB0263">
        <w:rPr>
          <w:rStyle w:val="Vnbnnidung4Khnginnghing"/>
          <w:i w:val="0"/>
          <w:iCs w:val="0"/>
          <w:color w:val="000000"/>
          <w:sz w:val="28"/>
          <w:szCs w:val="28"/>
          <w:lang w:val="nl-NL" w:eastAsia="vi-VN"/>
        </w:rPr>
        <w:t>ẳ</w:t>
      </w:r>
      <w:r w:rsidRPr="00AB0263">
        <w:rPr>
          <w:rStyle w:val="Vnbnnidung4Khnginnghing"/>
          <w:i w:val="0"/>
          <w:iCs w:val="0"/>
          <w:color w:val="000000"/>
          <w:sz w:val="28"/>
          <w:szCs w:val="28"/>
          <w:lang w:val="nl-NL" w:eastAsia="vi-VN"/>
        </w:rPr>
        <w:t xml:space="preserve">ng giới trên tất cả các lĩnh vực, trong </w:t>
      </w:r>
      <w:r w:rsidR="00C65BAB" w:rsidRPr="00AB0263">
        <w:rPr>
          <w:rStyle w:val="Vnbnnidung4Khnginnghing"/>
          <w:i w:val="0"/>
          <w:iCs w:val="0"/>
          <w:color w:val="000000"/>
          <w:sz w:val="28"/>
          <w:szCs w:val="28"/>
          <w:lang w:val="nl-NL" w:eastAsia="vi-VN"/>
        </w:rPr>
        <w:t>đ</w:t>
      </w:r>
      <w:r w:rsidRPr="00AB0263">
        <w:rPr>
          <w:rStyle w:val="Vnbnnidung4Khnginnghing"/>
          <w:i w:val="0"/>
          <w:iCs w:val="0"/>
          <w:color w:val="000000"/>
          <w:sz w:val="28"/>
          <w:szCs w:val="28"/>
          <w:lang w:val="nl-NL" w:eastAsia="vi-VN"/>
        </w:rPr>
        <w:t>ó có xây dựng và thực thi pháp luật.</w:t>
      </w:r>
    </w:p>
    <w:p w14:paraId="1643FD2A" w14:textId="77777777" w:rsidR="00C6467B" w:rsidRPr="00AB0263" w:rsidRDefault="00DD6999" w:rsidP="00671B1A">
      <w:pPr>
        <w:pStyle w:val="Vnbnnidung20"/>
        <w:shd w:val="clear" w:color="auto" w:fill="auto"/>
        <w:spacing w:before="0" w:after="80" w:line="240" w:lineRule="auto"/>
        <w:ind w:right="57" w:firstLine="720"/>
        <w:rPr>
          <w:rStyle w:val="Vnbnnidung2"/>
          <w:i/>
          <w:iCs/>
          <w:color w:val="000000"/>
          <w:sz w:val="28"/>
          <w:szCs w:val="28"/>
          <w:lang w:val="nl-NL" w:eastAsia="vi-VN"/>
        </w:rPr>
      </w:pPr>
      <w:r w:rsidRPr="00AB0263">
        <w:rPr>
          <w:rStyle w:val="Vnbnnidung2"/>
          <w:color w:val="000000"/>
          <w:sz w:val="28"/>
          <w:szCs w:val="28"/>
          <w:lang w:val="nl-NL" w:eastAsia="vi-VN"/>
        </w:rPr>
        <w:t>Việc l</w:t>
      </w:r>
      <w:r w:rsidR="00C65BAB" w:rsidRPr="00AB0263">
        <w:rPr>
          <w:rStyle w:val="Vnbnnidung2"/>
          <w:color w:val="000000"/>
          <w:sz w:val="28"/>
          <w:szCs w:val="28"/>
          <w:lang w:val="nl-NL" w:eastAsia="vi-VN"/>
        </w:rPr>
        <w:t>ồ</w:t>
      </w:r>
      <w:r w:rsidRPr="00AB0263">
        <w:rPr>
          <w:rStyle w:val="Vnbnnidung2"/>
          <w:color w:val="000000"/>
          <w:sz w:val="28"/>
          <w:szCs w:val="28"/>
          <w:lang w:val="nl-NL" w:eastAsia="vi-VN"/>
        </w:rPr>
        <w:t>ng ghép v</w:t>
      </w:r>
      <w:r w:rsidR="00C65BAB" w:rsidRPr="00AB0263">
        <w:rPr>
          <w:rStyle w:val="Vnbnnidung2"/>
          <w:color w:val="000000"/>
          <w:sz w:val="28"/>
          <w:szCs w:val="28"/>
          <w:lang w:val="nl-NL" w:eastAsia="vi-VN"/>
        </w:rPr>
        <w:t>ấ</w:t>
      </w:r>
      <w:r w:rsidRPr="00AB0263">
        <w:rPr>
          <w:rStyle w:val="Vnbnnidung2"/>
          <w:color w:val="000000"/>
          <w:sz w:val="28"/>
          <w:szCs w:val="28"/>
          <w:lang w:val="nl-NL" w:eastAsia="vi-VN"/>
        </w:rPr>
        <w:t>n đề bình đ</w:t>
      </w:r>
      <w:r w:rsidR="00C65BAB" w:rsidRPr="00AB0263">
        <w:rPr>
          <w:rStyle w:val="Vnbnnidung2"/>
          <w:color w:val="000000"/>
          <w:sz w:val="28"/>
          <w:szCs w:val="28"/>
          <w:lang w:val="nl-NL" w:eastAsia="vi-VN"/>
        </w:rPr>
        <w:t>ẳ</w:t>
      </w:r>
      <w:r w:rsidRPr="00AB0263">
        <w:rPr>
          <w:rStyle w:val="Vnbnnidung2"/>
          <w:color w:val="000000"/>
          <w:sz w:val="28"/>
          <w:szCs w:val="28"/>
          <w:lang w:val="nl-NL" w:eastAsia="vi-VN"/>
        </w:rPr>
        <w:t xml:space="preserve">ng </w:t>
      </w:r>
      <w:r w:rsidRPr="00AB0263">
        <w:rPr>
          <w:rStyle w:val="Vnbnnidung2"/>
          <w:color w:val="000000"/>
          <w:sz w:val="28"/>
          <w:szCs w:val="28"/>
          <w:lang w:val="nl-NL" w:eastAsia="es-ES_tradnl"/>
        </w:rPr>
        <w:t>gi</w:t>
      </w:r>
      <w:r w:rsidR="00C65BAB" w:rsidRPr="00AB0263">
        <w:rPr>
          <w:rStyle w:val="Vnbnnidung2"/>
          <w:color w:val="000000"/>
          <w:sz w:val="28"/>
          <w:szCs w:val="28"/>
          <w:lang w:val="nl-NL" w:eastAsia="es-ES_tradnl"/>
        </w:rPr>
        <w:t>ới</w:t>
      </w:r>
      <w:r w:rsidRPr="00AB0263">
        <w:rPr>
          <w:rStyle w:val="Vnbnnidung2"/>
          <w:color w:val="000000"/>
          <w:sz w:val="28"/>
          <w:szCs w:val="28"/>
          <w:lang w:val="nl-NL" w:eastAsia="vi-VN"/>
        </w:rPr>
        <w:t xml:space="preserve">trong xây dựng chính sách </w:t>
      </w:r>
      <w:r w:rsidR="00203511" w:rsidRPr="00AB0263">
        <w:rPr>
          <w:rStyle w:val="Vnbnnidung2"/>
          <w:color w:val="000000"/>
          <w:sz w:val="28"/>
          <w:szCs w:val="28"/>
          <w:lang w:val="nl-NL" w:eastAsia="vi-VN"/>
        </w:rPr>
        <w:t xml:space="preserve">đối </w:t>
      </w:r>
      <w:r w:rsidR="00512B71" w:rsidRPr="00AB0263">
        <w:rPr>
          <w:rStyle w:val="Vnbnnidung2"/>
          <w:color w:val="000000"/>
          <w:sz w:val="28"/>
          <w:szCs w:val="28"/>
          <w:lang w:val="vi-VN" w:eastAsia="vi-VN"/>
        </w:rPr>
        <w:t xml:space="preserve">người tham gia </w:t>
      </w:r>
      <w:r w:rsidR="00C70A3C" w:rsidRPr="00AB0263">
        <w:rPr>
          <w:rStyle w:val="Vnbnnidung2"/>
          <w:color w:val="000000"/>
          <w:sz w:val="28"/>
          <w:szCs w:val="28"/>
          <w:lang w:val="nl-NL" w:eastAsia="vi-VN"/>
        </w:rPr>
        <w:t>bảo hiểm y tế</w:t>
      </w:r>
      <w:r w:rsidR="00B05F5A" w:rsidRPr="00AB0263">
        <w:rPr>
          <w:rStyle w:val="Vnbnnidung2"/>
          <w:color w:val="000000"/>
          <w:sz w:val="28"/>
          <w:szCs w:val="28"/>
          <w:lang w:val="nl-NL" w:eastAsia="vi-VN"/>
        </w:rPr>
        <w:t>đ</w:t>
      </w:r>
      <w:r w:rsidRPr="00AB0263">
        <w:rPr>
          <w:rStyle w:val="Vnbnnidung2"/>
          <w:color w:val="000000"/>
          <w:sz w:val="28"/>
          <w:szCs w:val="28"/>
          <w:lang w:val="nl-NL" w:eastAsia="vi-VN"/>
        </w:rPr>
        <w:t>ược th</w:t>
      </w:r>
      <w:r w:rsidR="00B05F5A" w:rsidRPr="00AB0263">
        <w:rPr>
          <w:rStyle w:val="Vnbnnidung2"/>
          <w:color w:val="000000"/>
          <w:sz w:val="28"/>
          <w:szCs w:val="28"/>
          <w:lang w:val="nl-NL" w:eastAsia="vi-VN"/>
        </w:rPr>
        <w:t>ể</w:t>
      </w:r>
      <w:r w:rsidRPr="00AB0263">
        <w:rPr>
          <w:rStyle w:val="Vnbnnidung2"/>
          <w:color w:val="000000"/>
          <w:sz w:val="28"/>
          <w:szCs w:val="28"/>
          <w:lang w:val="nl-NL" w:eastAsia="vi-VN"/>
        </w:rPr>
        <w:t xml:space="preserve"> hiện trên một s</w:t>
      </w:r>
      <w:r w:rsidR="00B05F5A" w:rsidRPr="00AB0263">
        <w:rPr>
          <w:rStyle w:val="Vnbnnidung2"/>
          <w:color w:val="000000"/>
          <w:sz w:val="28"/>
          <w:szCs w:val="28"/>
          <w:lang w:val="nl-NL" w:eastAsia="vi-VN"/>
        </w:rPr>
        <w:t>ố</w:t>
      </w:r>
      <w:r w:rsidRPr="00AB0263">
        <w:rPr>
          <w:rStyle w:val="Vnbnnidung2"/>
          <w:color w:val="000000"/>
          <w:sz w:val="28"/>
          <w:szCs w:val="28"/>
          <w:lang w:val="nl-NL" w:eastAsia="vi-VN"/>
        </w:rPr>
        <w:t xml:space="preserve"> nội dung cơ bả</w:t>
      </w:r>
      <w:r w:rsidR="00C6467B" w:rsidRPr="00AB0263">
        <w:rPr>
          <w:rStyle w:val="Vnbnnidung2"/>
          <w:color w:val="000000"/>
          <w:sz w:val="28"/>
          <w:szCs w:val="28"/>
          <w:lang w:val="nl-NL" w:eastAsia="vi-VN"/>
        </w:rPr>
        <w:t>n sau:</w:t>
      </w:r>
    </w:p>
    <w:p w14:paraId="1643FD2B" w14:textId="77777777" w:rsidR="008D3D47" w:rsidRPr="00AB0263" w:rsidRDefault="003F7EFF" w:rsidP="00671B1A">
      <w:pPr>
        <w:pStyle w:val="Vnbnnidung20"/>
        <w:shd w:val="clear" w:color="auto" w:fill="auto"/>
        <w:spacing w:before="0" w:after="80" w:line="240" w:lineRule="auto"/>
        <w:ind w:right="57" w:firstLine="720"/>
        <w:rPr>
          <w:rStyle w:val="Vnbnnidung2"/>
          <w:color w:val="000000"/>
          <w:sz w:val="28"/>
          <w:szCs w:val="28"/>
          <w:lang w:val="vi-VN" w:eastAsia="vi-VN"/>
        </w:rPr>
      </w:pPr>
      <w:bookmarkStart w:id="2" w:name="dieu_4"/>
      <w:r w:rsidRPr="00AB0263">
        <w:rPr>
          <w:color w:val="000000"/>
          <w:sz w:val="28"/>
          <w:szCs w:val="28"/>
          <w:shd w:val="clear" w:color="auto" w:fill="FFFFFF"/>
          <w:lang w:val="nl-NL"/>
        </w:rPr>
        <w:t xml:space="preserve">1. </w:t>
      </w:r>
      <w:r w:rsidR="00B524AF" w:rsidRPr="00AB0263">
        <w:rPr>
          <w:color w:val="000000"/>
          <w:sz w:val="28"/>
          <w:szCs w:val="28"/>
          <w:shd w:val="clear" w:color="auto" w:fill="FFFFFF"/>
          <w:lang w:val="nl-NL"/>
        </w:rPr>
        <w:t xml:space="preserve">Nguyên tắc </w:t>
      </w:r>
      <w:r w:rsidR="00866584" w:rsidRPr="00AB0263">
        <w:rPr>
          <w:color w:val="000000"/>
          <w:sz w:val="28"/>
          <w:szCs w:val="28"/>
          <w:shd w:val="clear" w:color="auto" w:fill="FFFFFF"/>
          <w:lang w:val="nl-NL"/>
        </w:rPr>
        <w:t>bảo hiểm y tế</w:t>
      </w:r>
      <w:bookmarkEnd w:id="2"/>
    </w:p>
    <w:p w14:paraId="1643FD2C" w14:textId="4CAC72DC" w:rsidR="00CC609B" w:rsidRPr="00AB0263" w:rsidRDefault="00CC609B" w:rsidP="00671B1A">
      <w:pPr>
        <w:pStyle w:val="Vnbnnidung20"/>
        <w:shd w:val="clear" w:color="auto" w:fill="auto"/>
        <w:spacing w:before="0" w:after="80" w:line="240" w:lineRule="auto"/>
        <w:ind w:right="57" w:firstLine="720"/>
        <w:rPr>
          <w:rFonts w:eastAsia="Times New Roman"/>
          <w:sz w:val="28"/>
          <w:szCs w:val="28"/>
          <w:lang w:val="nl-NL"/>
        </w:rPr>
      </w:pPr>
      <w:r w:rsidRPr="00AB0263">
        <w:rPr>
          <w:rFonts w:eastAsia="Times New Roman"/>
          <w:sz w:val="28"/>
          <w:szCs w:val="28"/>
          <w:lang w:val="nl-NL"/>
        </w:rPr>
        <w:t xml:space="preserve">Nguyên tắc của Bảo hiểm y tế được quy định tại Điều 3 </w:t>
      </w:r>
      <w:r w:rsidR="004D3A37" w:rsidRPr="00AB0263">
        <w:rPr>
          <w:rFonts w:eastAsia="Times New Roman"/>
          <w:sz w:val="28"/>
          <w:szCs w:val="28"/>
          <w:lang w:val="nl-NL"/>
        </w:rPr>
        <w:t>Luật Bảo</w:t>
      </w:r>
      <w:r w:rsidRPr="00AB0263">
        <w:rPr>
          <w:rFonts w:eastAsia="Times New Roman"/>
          <w:sz w:val="28"/>
          <w:szCs w:val="28"/>
          <w:lang w:val="nl-NL"/>
        </w:rPr>
        <w:t xml:space="preserve"> hiểm </w:t>
      </w:r>
      <w:r w:rsidR="004858D1" w:rsidRPr="00AB0263">
        <w:rPr>
          <w:rFonts w:eastAsia="Times New Roman"/>
          <w:sz w:val="28"/>
          <w:szCs w:val="28"/>
          <w:lang w:val="nl-NL"/>
        </w:rPr>
        <w:t xml:space="preserve">y tế số 25/2008/QH12 ngày 14 tháng 11 năm </w:t>
      </w:r>
      <w:r w:rsidRPr="00AB0263">
        <w:rPr>
          <w:rFonts w:eastAsia="Times New Roman"/>
          <w:sz w:val="28"/>
          <w:szCs w:val="28"/>
          <w:lang w:val="nl-NL"/>
        </w:rPr>
        <w:t>2008</w:t>
      </w:r>
      <w:r w:rsidR="00915809" w:rsidRPr="00AB0263">
        <w:rPr>
          <w:rFonts w:eastAsia="Times New Roman"/>
          <w:sz w:val="28"/>
          <w:szCs w:val="28"/>
          <w:lang w:val="nl-NL"/>
        </w:rPr>
        <w:t xml:space="preserve"> và</w:t>
      </w:r>
      <w:r w:rsidR="004858D1" w:rsidRPr="00AB0263">
        <w:rPr>
          <w:rFonts w:eastAsia="Times New Roman"/>
          <w:sz w:val="28"/>
          <w:szCs w:val="28"/>
          <w:lang w:val="nl-NL"/>
        </w:rPr>
        <w:t xml:space="preserve"> được sửa đổi, bổ sung trong Luật sửa đổi, bổ sung một số điều của </w:t>
      </w:r>
      <w:r w:rsidR="004D3A37" w:rsidRPr="00AB0263">
        <w:rPr>
          <w:rFonts w:eastAsia="Times New Roman"/>
          <w:sz w:val="28"/>
          <w:szCs w:val="28"/>
          <w:lang w:val="nl-NL"/>
        </w:rPr>
        <w:t>Luật Bảo</w:t>
      </w:r>
      <w:r w:rsidR="004858D1" w:rsidRPr="00AB0263">
        <w:rPr>
          <w:rFonts w:eastAsia="Times New Roman"/>
          <w:sz w:val="28"/>
          <w:szCs w:val="28"/>
          <w:lang w:val="nl-NL"/>
        </w:rPr>
        <w:t xml:space="preserve"> hiểm y tế số 46/2014/QH13 ngày 13 tháng 6 năm 2014 như sau</w:t>
      </w:r>
      <w:r w:rsidRPr="00AB0263">
        <w:rPr>
          <w:rFonts w:eastAsia="Times New Roman"/>
          <w:sz w:val="28"/>
          <w:szCs w:val="28"/>
          <w:lang w:val="nl-NL"/>
        </w:rPr>
        <w:t>:</w:t>
      </w:r>
    </w:p>
    <w:p w14:paraId="1643FD2D" w14:textId="77777777" w:rsidR="00CC609B" w:rsidRPr="00AB0263" w:rsidRDefault="00CC609B" w:rsidP="00671B1A">
      <w:pPr>
        <w:pStyle w:val="NormalWeb"/>
        <w:shd w:val="clear" w:color="auto" w:fill="FFFFFF"/>
        <w:spacing w:before="0" w:beforeAutospacing="0" w:after="80" w:afterAutospacing="0"/>
        <w:ind w:firstLine="720"/>
        <w:jc w:val="both"/>
        <w:rPr>
          <w:i/>
          <w:color w:val="000000"/>
          <w:sz w:val="28"/>
          <w:szCs w:val="28"/>
          <w:lang w:val="nl-NL"/>
        </w:rPr>
      </w:pPr>
      <w:r w:rsidRPr="00AB0263">
        <w:rPr>
          <w:i/>
          <w:sz w:val="28"/>
          <w:szCs w:val="28"/>
          <w:lang w:val="nl-NL"/>
        </w:rPr>
        <w:t>“</w:t>
      </w:r>
      <w:bookmarkStart w:id="3" w:name="dieu_3"/>
      <w:r w:rsidRPr="00AB0263">
        <w:rPr>
          <w:i/>
          <w:color w:val="000000"/>
          <w:sz w:val="28"/>
          <w:szCs w:val="28"/>
          <w:lang w:val="nl-NL"/>
        </w:rPr>
        <w:t>Điều 3. Nguyên tắc bảo hiểm y tế</w:t>
      </w:r>
      <w:bookmarkEnd w:id="3"/>
    </w:p>
    <w:p w14:paraId="1643FD2E" w14:textId="77777777" w:rsidR="004A74A8" w:rsidRPr="00AB0263" w:rsidRDefault="004A74A8" w:rsidP="00671B1A">
      <w:pPr>
        <w:pStyle w:val="NormalWeb"/>
        <w:shd w:val="clear" w:color="auto" w:fill="FFFFFF"/>
        <w:spacing w:before="0" w:beforeAutospacing="0" w:after="80" w:afterAutospacing="0"/>
        <w:ind w:firstLine="709"/>
        <w:jc w:val="both"/>
        <w:rPr>
          <w:i/>
          <w:color w:val="000000"/>
          <w:sz w:val="28"/>
          <w:szCs w:val="28"/>
          <w:lang w:val="nl-NL"/>
        </w:rPr>
      </w:pPr>
      <w:r w:rsidRPr="00AB0263">
        <w:rPr>
          <w:i/>
          <w:color w:val="000000"/>
          <w:sz w:val="28"/>
          <w:szCs w:val="28"/>
          <w:lang w:val="nl-NL"/>
        </w:rPr>
        <w:t xml:space="preserve">1. </w:t>
      </w:r>
      <w:r w:rsidR="00CC609B" w:rsidRPr="00AB0263">
        <w:rPr>
          <w:i/>
          <w:color w:val="000000"/>
          <w:sz w:val="28"/>
          <w:szCs w:val="28"/>
          <w:lang w:val="nl-NL"/>
        </w:rPr>
        <w:t>Bảo đảm chia sẻ rủi ro giữa những người tham gia bảo hiểm y t</w:t>
      </w:r>
      <w:r w:rsidR="000C47C4" w:rsidRPr="00AB0263">
        <w:rPr>
          <w:i/>
          <w:color w:val="000000"/>
          <w:sz w:val="28"/>
          <w:szCs w:val="28"/>
          <w:lang w:val="nl-NL"/>
        </w:rPr>
        <w:t>ế.</w:t>
      </w:r>
    </w:p>
    <w:p w14:paraId="1643FD2F" w14:textId="5BEB3C69" w:rsidR="004A74A8" w:rsidRPr="00AB0263" w:rsidRDefault="0042378F" w:rsidP="00671B1A">
      <w:pPr>
        <w:pStyle w:val="NormalWeb"/>
        <w:shd w:val="clear" w:color="auto" w:fill="FFFFFF"/>
        <w:spacing w:before="0" w:beforeAutospacing="0" w:after="80" w:afterAutospacing="0"/>
        <w:ind w:firstLine="709"/>
        <w:jc w:val="both"/>
        <w:rPr>
          <w:i/>
          <w:color w:val="000000"/>
          <w:sz w:val="28"/>
          <w:szCs w:val="28"/>
          <w:lang w:val="nl-NL"/>
        </w:rPr>
      </w:pPr>
      <w:r w:rsidRPr="00AB0263">
        <w:rPr>
          <w:i/>
          <w:color w:val="000000"/>
          <w:sz w:val="28"/>
          <w:szCs w:val="28"/>
          <w:lang w:val="nl-NL"/>
        </w:rPr>
        <w:lastRenderedPageBreak/>
        <w:t xml:space="preserve">2. Mức đóng bảo hiểm y tế được xác định theo tỷ lệ phần trăm của tiền lương làm căn cứ đóng bảo hiểm xã hội bắt buộc theo quy định của </w:t>
      </w:r>
      <w:r w:rsidR="004D3A37" w:rsidRPr="00AB0263">
        <w:rPr>
          <w:i/>
          <w:color w:val="000000"/>
          <w:sz w:val="28"/>
          <w:szCs w:val="28"/>
          <w:lang w:val="nl-NL"/>
        </w:rPr>
        <w:t>Luật Bảo</w:t>
      </w:r>
      <w:r w:rsidRPr="00AB0263">
        <w:rPr>
          <w:i/>
          <w:color w:val="000000"/>
          <w:sz w:val="28"/>
          <w:szCs w:val="28"/>
          <w:lang w:val="nl-NL"/>
        </w:rPr>
        <w:t xml:space="preserve"> hiểm xã hội (sau đây gọi chung là tiền lương tháng), tiền lương hưu, tiền trợ cấp hoặc mức lương cơ sở.</w:t>
      </w:r>
    </w:p>
    <w:p w14:paraId="1643FD30" w14:textId="77777777" w:rsidR="004A74A8" w:rsidRPr="00AB0263" w:rsidRDefault="0042378F" w:rsidP="00671B1A">
      <w:pPr>
        <w:pStyle w:val="NormalWeb"/>
        <w:shd w:val="clear" w:color="auto" w:fill="FFFFFF"/>
        <w:spacing w:before="0" w:beforeAutospacing="0" w:after="80" w:afterAutospacing="0"/>
        <w:ind w:firstLine="709"/>
        <w:jc w:val="both"/>
        <w:rPr>
          <w:i/>
          <w:color w:val="000000"/>
          <w:sz w:val="28"/>
          <w:szCs w:val="28"/>
          <w:lang w:val="nl-NL"/>
        </w:rPr>
      </w:pPr>
      <w:r w:rsidRPr="00AB0263">
        <w:rPr>
          <w:i/>
          <w:color w:val="000000"/>
          <w:sz w:val="28"/>
          <w:szCs w:val="28"/>
          <w:lang w:val="nl-NL"/>
        </w:rPr>
        <w:t>3. Mức hưởng bảo hiểm y tế theo mức độ bệnh tật, nhóm đối tượng trong phạm vi quyền lợi và thời gian tham gia bảo hiểm y tế.</w:t>
      </w:r>
    </w:p>
    <w:p w14:paraId="1643FD31" w14:textId="77777777" w:rsidR="004A74A8" w:rsidRPr="00AB0263" w:rsidRDefault="0042378F" w:rsidP="00671B1A">
      <w:pPr>
        <w:pStyle w:val="NormalWeb"/>
        <w:shd w:val="clear" w:color="auto" w:fill="FFFFFF"/>
        <w:spacing w:before="0" w:beforeAutospacing="0" w:after="80" w:afterAutospacing="0"/>
        <w:ind w:firstLine="709"/>
        <w:jc w:val="both"/>
        <w:rPr>
          <w:i/>
          <w:color w:val="000000"/>
          <w:sz w:val="28"/>
          <w:szCs w:val="28"/>
          <w:lang w:val="nl-NL"/>
        </w:rPr>
      </w:pPr>
      <w:r w:rsidRPr="00AB0263">
        <w:rPr>
          <w:i/>
          <w:color w:val="000000"/>
          <w:sz w:val="28"/>
          <w:szCs w:val="28"/>
          <w:lang w:val="nl-NL"/>
        </w:rPr>
        <w:t>4. Chi phí khám bệnh, chữa bệnh bảo hiểm y tế do quỹ bảo hiểm y tế và người tham gia bảo hiểm y tế cùng chi trả.</w:t>
      </w:r>
    </w:p>
    <w:p w14:paraId="1643FD32" w14:textId="77777777" w:rsidR="0042378F" w:rsidRPr="00AB0263" w:rsidRDefault="0042378F" w:rsidP="00671B1A">
      <w:pPr>
        <w:pStyle w:val="NormalWeb"/>
        <w:shd w:val="clear" w:color="auto" w:fill="FFFFFF"/>
        <w:spacing w:before="0" w:beforeAutospacing="0" w:after="80" w:afterAutospacing="0"/>
        <w:ind w:firstLine="709"/>
        <w:jc w:val="both"/>
        <w:rPr>
          <w:i/>
          <w:color w:val="000000"/>
          <w:sz w:val="28"/>
          <w:szCs w:val="28"/>
          <w:lang w:val="nl-NL"/>
        </w:rPr>
      </w:pPr>
      <w:r w:rsidRPr="00AB0263">
        <w:rPr>
          <w:i/>
          <w:color w:val="000000"/>
          <w:sz w:val="28"/>
          <w:szCs w:val="28"/>
          <w:lang w:val="nl-NL"/>
        </w:rPr>
        <w:t>5. Quỹ bảo hiểm y tế được quản lý tập trung, thống nhất, công khai, minh bạch, bảo đảm cân đối thu, chi và được Nhà nước bảo hộ”</w:t>
      </w:r>
    </w:p>
    <w:p w14:paraId="1643FD33" w14:textId="77777777" w:rsidR="00CC609B" w:rsidRPr="00AB0263" w:rsidRDefault="0042378F" w:rsidP="00671B1A">
      <w:pPr>
        <w:pStyle w:val="Vnbnnidung20"/>
        <w:shd w:val="clear" w:color="auto" w:fill="auto"/>
        <w:spacing w:before="0" w:after="80" w:line="240" w:lineRule="auto"/>
        <w:ind w:right="57" w:firstLine="720"/>
        <w:rPr>
          <w:rStyle w:val="Vnbnnidung2"/>
          <w:color w:val="000000"/>
          <w:sz w:val="28"/>
          <w:szCs w:val="28"/>
          <w:lang w:val="vi-VN" w:eastAsia="vi-VN"/>
        </w:rPr>
      </w:pPr>
      <w:r w:rsidRPr="00AB0263">
        <w:rPr>
          <w:rStyle w:val="Vnbnnidung2"/>
          <w:color w:val="000000"/>
          <w:sz w:val="28"/>
          <w:szCs w:val="28"/>
          <w:lang w:val="vi-VN" w:eastAsia="vi-VN"/>
        </w:rPr>
        <w:t>B</w:t>
      </w:r>
      <w:r w:rsidR="0065087A" w:rsidRPr="00AB0263">
        <w:rPr>
          <w:rStyle w:val="Vnbnnidung2"/>
          <w:color w:val="000000"/>
          <w:sz w:val="28"/>
          <w:szCs w:val="28"/>
          <w:lang w:val="vi-VN" w:eastAsia="vi-VN"/>
        </w:rPr>
        <w:t>ảo hiểm y tế</w:t>
      </w:r>
      <w:r w:rsidRPr="00AB0263">
        <w:rPr>
          <w:rStyle w:val="Vnbnnidung2"/>
          <w:color w:val="000000"/>
          <w:sz w:val="28"/>
          <w:szCs w:val="28"/>
          <w:lang w:val="vi-VN" w:eastAsia="vi-VN"/>
        </w:rPr>
        <w:t xml:space="preserve">thực hiện trên nguyên tắc </w:t>
      </w:r>
      <w:r w:rsidR="00DE41F3" w:rsidRPr="00AB0263">
        <w:rPr>
          <w:rStyle w:val="Vnbnnidung2"/>
          <w:color w:val="000000"/>
          <w:sz w:val="28"/>
          <w:szCs w:val="28"/>
          <w:lang w:val="vi-VN" w:eastAsia="vi-VN"/>
        </w:rPr>
        <w:t>nhằm chia sẻ rủ</w:t>
      </w:r>
      <w:r w:rsidR="00583BF1" w:rsidRPr="00AB0263">
        <w:rPr>
          <w:rStyle w:val="Vnbnnidung2"/>
          <w:color w:val="000000"/>
          <w:sz w:val="28"/>
          <w:szCs w:val="28"/>
          <w:lang w:val="vi-VN" w:eastAsia="vi-VN"/>
        </w:rPr>
        <w:t>i r</w:t>
      </w:r>
      <w:r w:rsidR="00DE41F3" w:rsidRPr="00AB0263">
        <w:rPr>
          <w:rStyle w:val="Vnbnnidung2"/>
          <w:color w:val="000000"/>
          <w:sz w:val="28"/>
          <w:szCs w:val="28"/>
          <w:lang w:val="vi-VN" w:eastAsia="vi-VN"/>
        </w:rPr>
        <w:t>o giữa những người tham gia bảo hiểm y tế</w:t>
      </w:r>
      <w:r w:rsidR="00583BF1" w:rsidRPr="00AB0263">
        <w:rPr>
          <w:rStyle w:val="Vnbnnidung2"/>
          <w:color w:val="000000"/>
          <w:sz w:val="28"/>
          <w:szCs w:val="28"/>
          <w:lang w:val="vi-VN" w:eastAsia="vi-VN"/>
        </w:rPr>
        <w:t xml:space="preserve"> nói chung không phân biệt nam hay nữ</w:t>
      </w:r>
      <w:r w:rsidR="00CA60EA" w:rsidRPr="00AB0263">
        <w:rPr>
          <w:rStyle w:val="Vnbnnidung2"/>
          <w:color w:val="000000"/>
          <w:sz w:val="28"/>
          <w:szCs w:val="28"/>
          <w:lang w:val="vi-VN" w:eastAsia="vi-VN"/>
        </w:rPr>
        <w:t>. Nam hay nữ đều được bình đẳng trong việc tham gia và được chi trả các chi phí của người tham gia bảo hiểm.</w:t>
      </w:r>
    </w:p>
    <w:p w14:paraId="1643FD34" w14:textId="77777777" w:rsidR="007246A7" w:rsidRPr="00AB0263" w:rsidRDefault="00D25030" w:rsidP="00671B1A">
      <w:pPr>
        <w:pStyle w:val="Vnbnnidung20"/>
        <w:shd w:val="clear" w:color="auto" w:fill="auto"/>
        <w:spacing w:before="0" w:after="80" w:line="240" w:lineRule="auto"/>
        <w:ind w:right="57" w:firstLine="720"/>
        <w:rPr>
          <w:rStyle w:val="Vnbnnidung2"/>
          <w:color w:val="000000"/>
          <w:sz w:val="28"/>
          <w:szCs w:val="28"/>
          <w:lang w:val="vi-VN" w:eastAsia="vi-VN"/>
        </w:rPr>
      </w:pPr>
      <w:r w:rsidRPr="00AB0263">
        <w:rPr>
          <w:rStyle w:val="Vnbnnidung2"/>
          <w:color w:val="000000"/>
          <w:sz w:val="28"/>
          <w:szCs w:val="28"/>
          <w:lang w:val="nl-NL" w:eastAsia="vi-VN"/>
        </w:rPr>
        <w:t xml:space="preserve">2. </w:t>
      </w:r>
      <w:r w:rsidR="00CE5E62" w:rsidRPr="00AB0263">
        <w:rPr>
          <w:rStyle w:val="Vnbnnidung2"/>
          <w:color w:val="000000"/>
          <w:sz w:val="28"/>
          <w:szCs w:val="28"/>
          <w:lang w:val="nl-NL" w:eastAsia="vi-VN"/>
        </w:rPr>
        <w:t xml:space="preserve">Chính sách bình đẳng giới trong việc </w:t>
      </w:r>
      <w:r w:rsidR="007E5D31" w:rsidRPr="00AB0263">
        <w:rPr>
          <w:sz w:val="28"/>
          <w:szCs w:val="28"/>
          <w:lang w:val="nl-NL"/>
        </w:rPr>
        <w:t>quy định</w:t>
      </w:r>
      <w:r w:rsidR="00DE6C86" w:rsidRPr="00AB0263">
        <w:rPr>
          <w:sz w:val="28"/>
          <w:szCs w:val="28"/>
          <w:lang w:val="nl-NL"/>
        </w:rPr>
        <w:t xml:space="preserve"> phạm vi, </w:t>
      </w:r>
      <w:r w:rsidR="007E5D31" w:rsidRPr="00AB0263">
        <w:rPr>
          <w:sz w:val="28"/>
          <w:szCs w:val="28"/>
          <w:lang w:val="nl-NL"/>
        </w:rPr>
        <w:t>mức hưởng</w:t>
      </w:r>
      <w:r w:rsidR="00DE6C86" w:rsidRPr="00AB0263">
        <w:rPr>
          <w:sz w:val="28"/>
          <w:szCs w:val="28"/>
          <w:lang w:val="nl-NL"/>
        </w:rPr>
        <w:t xml:space="preserve">và thủ tục khám bệnh, chữa bệnh </w:t>
      </w:r>
      <w:r w:rsidR="00B526B3" w:rsidRPr="00AB0263">
        <w:rPr>
          <w:sz w:val="28"/>
          <w:szCs w:val="28"/>
          <w:lang w:val="nl-NL"/>
        </w:rPr>
        <w:t>đồng bộ với các quy định của pháp luật có liên quan và thực tiễn</w:t>
      </w:r>
      <w:r w:rsidR="00F55BB7" w:rsidRPr="00AB0263">
        <w:rPr>
          <w:rStyle w:val="Vnbnnidung2"/>
          <w:color w:val="000000"/>
          <w:sz w:val="28"/>
          <w:szCs w:val="28"/>
          <w:lang w:val="vi-VN" w:eastAsia="vi-VN"/>
        </w:rPr>
        <w:t>.</w:t>
      </w:r>
    </w:p>
    <w:p w14:paraId="1643FD35" w14:textId="37B44A7B" w:rsidR="00F73B37" w:rsidRPr="00AB0263" w:rsidRDefault="000F3376" w:rsidP="00671B1A">
      <w:pPr>
        <w:spacing w:after="80" w:line="240" w:lineRule="auto"/>
        <w:ind w:firstLine="720"/>
        <w:jc w:val="both"/>
        <w:rPr>
          <w:szCs w:val="28"/>
          <w:lang w:val="vi-VN"/>
        </w:rPr>
      </w:pPr>
      <w:r w:rsidRPr="00AB0263">
        <w:rPr>
          <w:szCs w:val="28"/>
          <w:lang w:val="pt-BR"/>
        </w:rPr>
        <w:t xml:space="preserve">Dự thảo </w:t>
      </w:r>
      <w:r w:rsidR="003E41E6" w:rsidRPr="00AB0263">
        <w:rPr>
          <w:szCs w:val="28"/>
          <w:lang w:val="pt-BR"/>
        </w:rPr>
        <w:t xml:space="preserve">Nghị định sửa đổi bổ sung một số điều Nghị định số 146/2018/NĐ-CP </w:t>
      </w:r>
      <w:r w:rsidR="00F73B37" w:rsidRPr="00AB0263">
        <w:rPr>
          <w:szCs w:val="28"/>
          <w:lang w:val="pt-BR"/>
        </w:rPr>
        <w:t xml:space="preserve">đồng bộ </w:t>
      </w:r>
      <w:r w:rsidRPr="00AB0263">
        <w:rPr>
          <w:szCs w:val="28"/>
          <w:lang w:val="pt-BR"/>
        </w:rPr>
        <w:t>điều chỉnh một số quy định về phạm vi quyền lợi được hưởng của người tham gia bảo hiểm y tế</w:t>
      </w:r>
      <w:r w:rsidR="00F73B37" w:rsidRPr="00AB0263">
        <w:rPr>
          <w:szCs w:val="28"/>
          <w:lang w:val="pt-BR"/>
        </w:rPr>
        <w:t xml:space="preserve"> với quy định pháp luật hiện hành về bảo hiểm y tế</w:t>
      </w:r>
      <w:r w:rsidR="00F73B37" w:rsidRPr="00AB0263">
        <w:rPr>
          <w:szCs w:val="28"/>
          <w:lang w:val="vi-VN"/>
        </w:rPr>
        <w:t xml:space="preserve"> có hiệu lực thi hành từ ngày 01/01/2025 như: quy định </w:t>
      </w:r>
      <w:r w:rsidR="00F73B37" w:rsidRPr="00AB0263">
        <w:rPr>
          <w:color w:val="000000" w:themeColor="text1"/>
          <w:szCs w:val="28"/>
          <w:lang w:val="vi-VN"/>
        </w:rPr>
        <w:t xml:space="preserve">tỷ lệ phần trăm của mức hưởng khi khám bệnh, chữa bệnh ngoại trú tại cơ sở khám bệnh, chữa bệnh cấp cơ bản quy định tại điểm e khoản 4 Điều 22 </w:t>
      </w:r>
      <w:r w:rsidR="004D3A37" w:rsidRPr="00AB0263">
        <w:rPr>
          <w:color w:val="000000" w:themeColor="text1"/>
          <w:szCs w:val="28"/>
          <w:lang w:val="vi-VN"/>
        </w:rPr>
        <w:t>Luật Bảo</w:t>
      </w:r>
      <w:r w:rsidR="00F73B37" w:rsidRPr="00AB0263">
        <w:rPr>
          <w:color w:val="000000" w:themeColor="text1"/>
          <w:szCs w:val="28"/>
          <w:lang w:val="vi-VN"/>
        </w:rPr>
        <w:t xml:space="preserve"> hiểm y tế; Tỷ lệ phần trăm của mức hưởng khi khám bệnh, chữa bệnh ngoại trú tại cơ sở khám bệnh, chữa bệnh cấp chuyên sâu quy định tại điểm h khoản 4 Điều 22 </w:t>
      </w:r>
      <w:r w:rsidR="004D3A37" w:rsidRPr="00AB0263">
        <w:rPr>
          <w:color w:val="000000" w:themeColor="text1"/>
          <w:szCs w:val="28"/>
          <w:lang w:val="vi-VN"/>
        </w:rPr>
        <w:t>Luật Bảo</w:t>
      </w:r>
      <w:r w:rsidR="00F73B37" w:rsidRPr="00AB0263">
        <w:rPr>
          <w:color w:val="000000" w:themeColor="text1"/>
          <w:szCs w:val="28"/>
          <w:lang w:val="vi-VN"/>
        </w:rPr>
        <w:t xml:space="preserve"> hiểm y tế; Đối với trường hợp người tham gia bảo hiểm y tế đi khám bệnh, chữa bệnh theo yêu cầu; </w:t>
      </w:r>
      <w:r w:rsidR="00F73B37" w:rsidRPr="00AB0263">
        <w:rPr>
          <w:color w:val="000000" w:themeColor="text1"/>
          <w:szCs w:val="28"/>
          <w:lang w:val="vi-VN" w:eastAsia="en-AU"/>
        </w:rPr>
        <w:t>100% chi phí khám bệnh, chữa bệnh đối với trường hợp chi phí cho một lần khám bệnh, chữa bệnh thấp hơn 15 % mức lương cơ sở</w:t>
      </w:r>
      <w:r w:rsidR="00F73B37" w:rsidRPr="00AB0263">
        <w:rPr>
          <w:color w:val="000000" w:themeColor="text1"/>
          <w:szCs w:val="28"/>
          <w:lang w:val="vi-VN"/>
        </w:rPr>
        <w:t xml:space="preserve">. Một số khoản </w:t>
      </w:r>
      <w:r w:rsidR="00F73B37" w:rsidRPr="00AB0263">
        <w:rPr>
          <w:szCs w:val="28"/>
          <w:lang w:val="vi-VN"/>
        </w:rPr>
        <w:t>theo Nghị định số 146/NĐ-CP của Chính phủ tiếp tục thực hiện.</w:t>
      </w:r>
    </w:p>
    <w:p w14:paraId="1643FD36" w14:textId="77777777" w:rsidR="000F3376" w:rsidRPr="00AB0263" w:rsidRDefault="000F3376" w:rsidP="00671B1A">
      <w:pPr>
        <w:spacing w:after="80" w:line="240" w:lineRule="auto"/>
        <w:ind w:firstLine="720"/>
        <w:jc w:val="both"/>
        <w:rPr>
          <w:szCs w:val="28"/>
          <w:lang w:val="pt-BR"/>
        </w:rPr>
      </w:pPr>
      <w:r w:rsidRPr="00AB0263">
        <w:rPr>
          <w:szCs w:val="28"/>
          <w:lang w:val="pt-BR"/>
        </w:rPr>
        <w:t>Chính sách hướng đến thực hiện với mục tiêu:</w:t>
      </w:r>
    </w:p>
    <w:p w14:paraId="1643FD37" w14:textId="77777777" w:rsidR="000F3376" w:rsidRPr="00AB0263" w:rsidRDefault="000F3376" w:rsidP="00671B1A">
      <w:pPr>
        <w:pStyle w:val="NormalWeb"/>
        <w:shd w:val="clear" w:color="auto" w:fill="FFFFFF"/>
        <w:spacing w:before="0" w:beforeAutospacing="0" w:after="80" w:afterAutospacing="0"/>
        <w:ind w:firstLine="720"/>
        <w:jc w:val="both"/>
        <w:rPr>
          <w:sz w:val="28"/>
          <w:szCs w:val="28"/>
          <w:lang w:val="pt-BR"/>
        </w:rPr>
      </w:pPr>
      <w:bookmarkStart w:id="4" w:name="_Hlk164015329"/>
      <w:r w:rsidRPr="00AB0263">
        <w:rPr>
          <w:sz w:val="28"/>
          <w:szCs w:val="28"/>
          <w:lang w:val="pt-BR"/>
        </w:rPr>
        <w:t xml:space="preserve">- Từng bước cải thiện phạm vi quyền lợi bảo hiểm y tế theo hướng tăng tính chi phí hiệu quả và đáp ứng yêu cầu chuyên môn, yêu cầu </w:t>
      </w:r>
      <w:r w:rsidRPr="00AB0263">
        <w:rPr>
          <w:sz w:val="28"/>
          <w:szCs w:val="28"/>
          <w:lang w:val="vi-VN"/>
        </w:rPr>
        <w:t xml:space="preserve">chăm sóc sức khỏe </w:t>
      </w:r>
      <w:r w:rsidRPr="00AB0263">
        <w:rPr>
          <w:sz w:val="28"/>
          <w:szCs w:val="28"/>
          <w:lang w:val="pt-BR"/>
        </w:rPr>
        <w:t>của nhân dân trong từng giai đoạn góp phần sử dụng hiệu quả Quỹ bảo hiểm y tế.</w:t>
      </w:r>
    </w:p>
    <w:p w14:paraId="1643FD38" w14:textId="77777777" w:rsidR="000F3376" w:rsidRPr="00AB0263" w:rsidRDefault="000F3376" w:rsidP="00671B1A">
      <w:pPr>
        <w:pStyle w:val="NormalWeb"/>
        <w:shd w:val="clear" w:color="auto" w:fill="FFFFFF"/>
        <w:spacing w:before="0" w:beforeAutospacing="0" w:after="80" w:afterAutospacing="0"/>
        <w:ind w:firstLine="720"/>
        <w:jc w:val="both"/>
        <w:rPr>
          <w:sz w:val="28"/>
          <w:szCs w:val="28"/>
          <w:lang w:val="pt-BR"/>
        </w:rPr>
      </w:pPr>
      <w:r w:rsidRPr="00AB0263">
        <w:rPr>
          <w:sz w:val="28"/>
          <w:szCs w:val="28"/>
          <w:lang w:val="pt-BR"/>
        </w:rPr>
        <w:t>- Bảo đảm quyền lợi của người tham gia bảo hiểm y tế và góp phần giảm tỷ lệ chi tiền túi cho chăm sóc y tế của của người dân. Góp phần tạo niềm tin, duy trì và thu hút người dân tham gia bảo hiểm y tế.</w:t>
      </w:r>
    </w:p>
    <w:bookmarkEnd w:id="4"/>
    <w:p w14:paraId="1643FD39" w14:textId="653E6EEC" w:rsidR="00E10AFA" w:rsidRPr="00AB0263" w:rsidRDefault="00715716" w:rsidP="00671B1A">
      <w:pPr>
        <w:spacing w:after="80" w:line="240" w:lineRule="auto"/>
        <w:ind w:firstLine="720"/>
        <w:jc w:val="both"/>
        <w:rPr>
          <w:szCs w:val="28"/>
          <w:lang w:val="vi-VN"/>
        </w:rPr>
      </w:pPr>
      <w:r w:rsidRPr="00AB0263">
        <w:rPr>
          <w:spacing w:val="4"/>
          <w:szCs w:val="28"/>
          <w:lang w:val="vi-VN"/>
        </w:rPr>
        <w:t>3</w:t>
      </w:r>
      <w:r w:rsidR="00C337BD" w:rsidRPr="00C337BD">
        <w:rPr>
          <w:spacing w:val="4"/>
          <w:szCs w:val="28"/>
          <w:lang w:val="pt-BR"/>
        </w:rPr>
        <w:t xml:space="preserve">. </w:t>
      </w:r>
      <w:r w:rsidR="00C00B7B" w:rsidRPr="00AB0263">
        <w:rPr>
          <w:spacing w:val="4"/>
          <w:szCs w:val="28"/>
          <w:lang w:val="vi-VN"/>
        </w:rPr>
        <w:t xml:space="preserve">Chính sách bình đẳng giới trong </w:t>
      </w:r>
      <w:r w:rsidR="00E10AFA" w:rsidRPr="00AB0263">
        <w:rPr>
          <w:spacing w:val="4"/>
          <w:szCs w:val="28"/>
          <w:lang w:val="vi-VN"/>
        </w:rPr>
        <w:t xml:space="preserve">thủ tục khám bệnh, chữa bệnh bảo hiểm y tế quy định tại khoản 1 Điều 28 </w:t>
      </w:r>
      <w:r w:rsidR="004D3A37" w:rsidRPr="00AB0263">
        <w:rPr>
          <w:spacing w:val="4"/>
          <w:szCs w:val="28"/>
          <w:lang w:val="vi-VN"/>
        </w:rPr>
        <w:t>Luật Bảo</w:t>
      </w:r>
      <w:r w:rsidR="00E10AFA" w:rsidRPr="00AB0263">
        <w:rPr>
          <w:spacing w:val="4"/>
          <w:szCs w:val="28"/>
          <w:lang w:val="vi-VN"/>
        </w:rPr>
        <w:t xml:space="preserve"> hiểm y tế</w:t>
      </w:r>
    </w:p>
    <w:p w14:paraId="1643FD3A" w14:textId="77777777" w:rsidR="00E10AFA" w:rsidRPr="00AB0263" w:rsidRDefault="00E10AFA" w:rsidP="00671B1A">
      <w:pPr>
        <w:spacing w:after="80" w:line="240" w:lineRule="auto"/>
        <w:ind w:firstLine="720"/>
        <w:jc w:val="both"/>
        <w:rPr>
          <w:color w:val="000000" w:themeColor="text1"/>
          <w:szCs w:val="28"/>
          <w:lang w:val="vi-VN"/>
        </w:rPr>
      </w:pPr>
      <w:r w:rsidRPr="00AB0263">
        <w:rPr>
          <w:color w:val="000000" w:themeColor="text1"/>
          <w:szCs w:val="28"/>
          <w:lang w:val="vi-VN"/>
        </w:rPr>
        <w:t xml:space="preserve">Sửa đổi, bổ sung quy định người tham gia bảo hiểm y tế  khi khám bệnh, chữa bệnh phải xuất trình về thẻ bảo hiểm y tế bằng quy định rộng hơn là thông </w:t>
      </w:r>
      <w:r w:rsidRPr="00AB0263">
        <w:rPr>
          <w:color w:val="000000" w:themeColor="text1"/>
          <w:szCs w:val="28"/>
          <w:lang w:val="vi-VN"/>
        </w:rPr>
        <w:lastRenderedPageBreak/>
        <w:t>tin thẻ bảo hiểm y tế, căn cước. Trẻ em dưới 6 tuổi đến khám bệnh, chữa bệnh chỉ phải xuất trình thẻ bảo hiểm y tế được sửa đổi thành thông tin về bảo hiểm y tế để bảo đảm phù hợp với công tác chuyển đổi số hiện nay.</w:t>
      </w:r>
    </w:p>
    <w:p w14:paraId="1643FD3B" w14:textId="3FCA01DC" w:rsidR="00E10AFA" w:rsidRPr="00AB0263" w:rsidRDefault="00E10AFA" w:rsidP="00671B1A">
      <w:pPr>
        <w:spacing w:after="80" w:line="240" w:lineRule="auto"/>
        <w:ind w:firstLine="720"/>
        <w:jc w:val="both"/>
        <w:rPr>
          <w:color w:val="000000" w:themeColor="text1"/>
          <w:szCs w:val="28"/>
          <w:lang w:val="vi-VN"/>
        </w:rPr>
      </w:pPr>
      <w:r w:rsidRPr="00AB0263">
        <w:rPr>
          <w:color w:val="000000" w:themeColor="text1"/>
          <w:szCs w:val="28"/>
          <w:lang w:val="vi-VN"/>
        </w:rPr>
        <w:t xml:space="preserve">Bãi bỏ quy định về Mẫu số 05 và Mẫu số 06 của Phụ lục ban hành kèm theo Nghị định số 146/2018/NĐ-CP vì </w:t>
      </w:r>
      <w:r w:rsidR="004D3A37" w:rsidRPr="00AB0263">
        <w:rPr>
          <w:color w:val="000000" w:themeColor="text1"/>
          <w:szCs w:val="28"/>
          <w:lang w:val="vi-VN"/>
        </w:rPr>
        <w:t>Luật Bảo</w:t>
      </w:r>
      <w:r w:rsidRPr="00AB0263">
        <w:rPr>
          <w:color w:val="000000" w:themeColor="text1"/>
          <w:szCs w:val="28"/>
          <w:lang w:val="vi-VN"/>
        </w:rPr>
        <w:t xml:space="preserve"> hiểm y tế đã giao cho Bộ trưởng Bộ Y tế quy định về chuyển tuyến cơ sở khám bệnh, chữa bệnh bảo hiểm y tế theo yêu cầu chuyên môn khi đang điều trị nội trú cho người bệnh và hẹn khám lại theo yêu cầu chuyên môn trong khám bệnh, chữa bệnh.</w:t>
      </w:r>
    </w:p>
    <w:p w14:paraId="1643FD3C" w14:textId="3D2477EC" w:rsidR="00E10AFA" w:rsidRPr="00AB0263" w:rsidRDefault="00E10AFA" w:rsidP="00671B1A">
      <w:pPr>
        <w:spacing w:after="80" w:line="240" w:lineRule="auto"/>
        <w:ind w:firstLine="720"/>
        <w:jc w:val="both"/>
        <w:rPr>
          <w:color w:val="000000"/>
          <w:szCs w:val="28"/>
          <w:lang w:val="vi-VN" w:eastAsia="vi-VN"/>
        </w:rPr>
      </w:pPr>
      <w:r w:rsidRPr="00AB0263">
        <w:rPr>
          <w:color w:val="000000" w:themeColor="text1"/>
          <w:szCs w:val="28"/>
          <w:lang w:val="vi-VN"/>
        </w:rPr>
        <w:t>Bãi bỏ quy định về khám bệnh, chữa bệnh của n</w:t>
      </w:r>
      <w:r w:rsidRPr="00AB0263">
        <w:rPr>
          <w:color w:val="000000"/>
          <w:szCs w:val="28"/>
          <w:lang w:val="vi-VN" w:eastAsia="vi-VN"/>
        </w:rPr>
        <w:t xml:space="preserve">gười tham gia bảo hiểm y tế trong thời gian đi công tác, làm việc lưu động, học tập trung theo các hình thức đào tạo, chương trình đào tạo, tạm trú do đã được quy định tại khoản 3 Điều 22 </w:t>
      </w:r>
      <w:r w:rsidR="004D3A37" w:rsidRPr="00AB0263">
        <w:rPr>
          <w:color w:val="000000"/>
          <w:szCs w:val="28"/>
          <w:lang w:val="vi-VN" w:eastAsia="vi-VN"/>
        </w:rPr>
        <w:t>Luật Bảo</w:t>
      </w:r>
      <w:r w:rsidRPr="00AB0263">
        <w:rPr>
          <w:color w:val="000000"/>
          <w:szCs w:val="28"/>
          <w:lang w:val="vi-VN" w:eastAsia="vi-VN"/>
        </w:rPr>
        <w:t xml:space="preserve"> hiểm y tế.</w:t>
      </w:r>
    </w:p>
    <w:p w14:paraId="1643FD3D" w14:textId="77777777" w:rsidR="00C00B7B" w:rsidRPr="00AB0263" w:rsidRDefault="00875522" w:rsidP="00671B1A">
      <w:pPr>
        <w:pStyle w:val="Heading3"/>
        <w:spacing w:before="0" w:after="80" w:line="240" w:lineRule="auto"/>
        <w:ind w:firstLine="720"/>
        <w:jc w:val="both"/>
        <w:rPr>
          <w:rFonts w:ascii="Times New Roman" w:eastAsia="Calibri" w:hAnsi="Times New Roman" w:cs="Times New Roman"/>
          <w:color w:val="auto"/>
          <w:sz w:val="28"/>
          <w:szCs w:val="28"/>
          <w:lang w:val="vi-VN"/>
        </w:rPr>
      </w:pPr>
      <w:r w:rsidRPr="00AB0263">
        <w:rPr>
          <w:rFonts w:ascii="Times New Roman" w:hAnsi="Times New Roman" w:cs="Times New Roman"/>
          <w:color w:val="auto"/>
          <w:spacing w:val="4"/>
          <w:sz w:val="28"/>
          <w:szCs w:val="28"/>
          <w:lang w:val="vi-VN"/>
        </w:rPr>
        <w:t xml:space="preserve">Chính sách này đảm bảo thuận lợi cho người dân khi đi khám bệnh, chữa bệnh bảo hiểm y tế </w:t>
      </w:r>
      <w:r w:rsidR="00EC23A6" w:rsidRPr="00AB0263">
        <w:rPr>
          <w:rFonts w:ascii="Times New Roman" w:hAnsi="Times New Roman" w:cs="Times New Roman"/>
          <w:color w:val="auto"/>
          <w:spacing w:val="4"/>
          <w:sz w:val="28"/>
          <w:szCs w:val="28"/>
          <w:lang w:val="vi-VN"/>
        </w:rPr>
        <w:t>không phân biệt nam nữ hay độ tuổi, giảm sự phiền hà cho người bệnh</w:t>
      </w:r>
    </w:p>
    <w:p w14:paraId="1643FD3E" w14:textId="77777777" w:rsidR="00EC23A6" w:rsidRPr="00AB0263" w:rsidRDefault="00EC23A6" w:rsidP="00671B1A">
      <w:pPr>
        <w:spacing w:after="80" w:line="240" w:lineRule="auto"/>
        <w:ind w:firstLine="720"/>
        <w:jc w:val="both"/>
        <w:rPr>
          <w:szCs w:val="28"/>
          <w:lang w:val="vi-VN" w:eastAsia="vi-VN"/>
        </w:rPr>
      </w:pPr>
      <w:r w:rsidRPr="00AB0263">
        <w:rPr>
          <w:spacing w:val="4"/>
          <w:szCs w:val="28"/>
          <w:lang w:val="vi-VN"/>
        </w:rPr>
        <w:t xml:space="preserve">4 Chính sách bình đẳng giới trong </w:t>
      </w:r>
      <w:r w:rsidR="007148B3" w:rsidRPr="00AB0263">
        <w:rPr>
          <w:spacing w:val="4"/>
          <w:szCs w:val="28"/>
          <w:lang w:val="vi-VN"/>
        </w:rPr>
        <w:t>quy định</w:t>
      </w:r>
      <w:r w:rsidRPr="00AB0263">
        <w:rPr>
          <w:spacing w:val="4"/>
          <w:szCs w:val="28"/>
          <w:lang w:val="vi-VN"/>
        </w:rPr>
        <w:t xml:space="preserve"> về thanh toán chi phí vận chuyển người bệnh.</w:t>
      </w:r>
    </w:p>
    <w:p w14:paraId="1643FD3F" w14:textId="5708C8B5" w:rsidR="00EC23A6" w:rsidRPr="00AB0263" w:rsidRDefault="004D3A37" w:rsidP="00671B1A">
      <w:pPr>
        <w:spacing w:after="80" w:line="240" w:lineRule="auto"/>
        <w:ind w:firstLine="720"/>
        <w:jc w:val="both"/>
        <w:rPr>
          <w:szCs w:val="28"/>
          <w:lang w:val="vi-VN" w:eastAsia="vi-VN"/>
        </w:rPr>
      </w:pPr>
      <w:r w:rsidRPr="00AB0263">
        <w:rPr>
          <w:szCs w:val="28"/>
          <w:lang w:val="vi-VN" w:eastAsia="vi-VN"/>
        </w:rPr>
        <w:t>Luật Bảo</w:t>
      </w:r>
      <w:r w:rsidR="00EC23A6" w:rsidRPr="00AB0263">
        <w:rPr>
          <w:szCs w:val="28"/>
          <w:lang w:val="vi-VN" w:eastAsia="vi-VN"/>
        </w:rPr>
        <w:t xml:space="preserve"> hiểm y tế hiện nay cho phép thanh toán chi phí vận chuyển trong trường hợp cấp cứu hoặc khi đang điều trị nội trú phải chuyển cơ sở khám bệnh, chữa bệnh quy định tại Điều 27 của Luật, quy định này mở rộng hơn so với trước khi chỉ thanh toán khi chuyển người bệnh từ tuyến huyện lên tuyến trên, vì vậy cần sửa đổi, bổ sung </w:t>
      </w:r>
      <w:r w:rsidR="007148B3" w:rsidRPr="00AB0263">
        <w:rPr>
          <w:szCs w:val="28"/>
          <w:lang w:val="vi-VN" w:eastAsia="vi-VN"/>
        </w:rPr>
        <w:t xml:space="preserve">nghị định hướng dẫn </w:t>
      </w:r>
      <w:r w:rsidR="00EC23A6" w:rsidRPr="00AB0263">
        <w:rPr>
          <w:szCs w:val="28"/>
          <w:lang w:val="vi-VN" w:eastAsia="vi-VN"/>
        </w:rPr>
        <w:t>cho phù hợp.</w:t>
      </w:r>
    </w:p>
    <w:p w14:paraId="1643FD40" w14:textId="77777777" w:rsidR="001A4DA5" w:rsidRPr="00AB0263" w:rsidRDefault="00E10AFA" w:rsidP="00671B1A">
      <w:pPr>
        <w:shd w:val="clear" w:color="auto" w:fill="FFFFFF"/>
        <w:spacing w:after="80" w:line="240" w:lineRule="auto"/>
        <w:ind w:firstLine="720"/>
        <w:jc w:val="both"/>
        <w:rPr>
          <w:szCs w:val="28"/>
          <w:lang w:val="vi-VN"/>
        </w:rPr>
      </w:pPr>
      <w:r w:rsidRPr="00AB0263">
        <w:rPr>
          <w:szCs w:val="28"/>
          <w:lang w:val="vi-VN"/>
        </w:rPr>
        <w:t xml:space="preserve">Việc </w:t>
      </w:r>
      <w:r w:rsidRPr="00AB0263">
        <w:rPr>
          <w:szCs w:val="28"/>
          <w:lang w:val="pt-BR"/>
        </w:rPr>
        <w:t xml:space="preserve">mở rộng phạm vi chi trả bảo hiểm y tế </w:t>
      </w:r>
      <w:r w:rsidRPr="00AB0263">
        <w:rPr>
          <w:szCs w:val="28"/>
          <w:lang w:val="vi-VN"/>
        </w:rPr>
        <w:t>sẽ tác động</w:t>
      </w:r>
      <w:r w:rsidRPr="00AB0263">
        <w:rPr>
          <w:szCs w:val="28"/>
          <w:lang w:val="pt-BR"/>
        </w:rPr>
        <w:t xml:space="preserve"> tích cực đến cả hai giới</w:t>
      </w:r>
      <w:r w:rsidR="00E168BE" w:rsidRPr="00AB0263">
        <w:rPr>
          <w:szCs w:val="28"/>
          <w:lang w:val="pt-BR"/>
        </w:rPr>
        <w:t>,</w:t>
      </w:r>
      <w:r w:rsidRPr="00AB0263">
        <w:rPr>
          <w:szCs w:val="28"/>
          <w:lang w:val="vi-VN"/>
        </w:rPr>
        <w:t xml:space="preserve">tăng khả năng tiếp cận dịch vụ y tế đối với </w:t>
      </w:r>
      <w:r w:rsidR="001A4DA5" w:rsidRPr="00AB0263">
        <w:rPr>
          <w:szCs w:val="28"/>
          <w:lang w:val="vi-VN"/>
        </w:rPr>
        <w:t>người tham gia bảo hiểm y tế khuyến khích người dân tham gia bảo hiểm y tế hướng tới bảo hiểm y tế toàn dân.</w:t>
      </w:r>
    </w:p>
    <w:p w14:paraId="1643FD41" w14:textId="77777777" w:rsidR="00C00B7B" w:rsidRPr="00AB0263" w:rsidRDefault="00C00B7B" w:rsidP="00671B1A">
      <w:pPr>
        <w:shd w:val="clear" w:color="auto" w:fill="FFFFFF"/>
        <w:spacing w:after="80" w:line="240" w:lineRule="auto"/>
        <w:ind w:firstLine="720"/>
        <w:jc w:val="both"/>
        <w:rPr>
          <w:szCs w:val="28"/>
          <w:lang w:val="vi-VN"/>
        </w:rPr>
      </w:pPr>
      <w:r w:rsidRPr="00AB0263">
        <w:rPr>
          <w:szCs w:val="28"/>
          <w:lang w:val="vi-VN"/>
        </w:rPr>
        <w:t xml:space="preserve"> Tại các địa giới hành chính xã huyện phần lớn khó khăn hơn về </w:t>
      </w:r>
      <w:r w:rsidR="009962EA" w:rsidRPr="00AB0263">
        <w:rPr>
          <w:szCs w:val="28"/>
          <w:lang w:val="vi-VN"/>
        </w:rPr>
        <w:t>vận chuyển</w:t>
      </w:r>
      <w:r w:rsidRPr="00AB0263">
        <w:rPr>
          <w:szCs w:val="28"/>
          <w:lang w:val="vi-VN"/>
        </w:rPr>
        <w:t xml:space="preserve"> đối với cả hai giới. Đây là các quy định thể hiện biện pháp thúc đẩy bình đẳng giới thực chất, và ưu tiên tiếp cận đối với các đối tượng có nguy cơ yếu thế trong việc hưởng các thành quả của sự phát triển. Các quy định này có giá trị bảo đảm bình đẳng giới và thúc đẩy bình đăng giới cao trong dự thảo </w:t>
      </w:r>
      <w:r w:rsidR="009962EA" w:rsidRPr="00AB0263">
        <w:rPr>
          <w:szCs w:val="28"/>
          <w:lang w:val="vi-VN"/>
        </w:rPr>
        <w:t>Nghị định</w:t>
      </w:r>
      <w:r w:rsidRPr="00AB0263">
        <w:rPr>
          <w:szCs w:val="28"/>
          <w:lang w:val="vi-VN"/>
        </w:rPr>
        <w:t>, đáp ứng yêu cầu lồng ghép bình đẳng giới trong xây dựng pháp luật.</w:t>
      </w:r>
    </w:p>
    <w:p w14:paraId="1643FD42" w14:textId="77777777" w:rsidR="0091615C" w:rsidRPr="00AB0263" w:rsidRDefault="006C1150" w:rsidP="00671B1A">
      <w:pPr>
        <w:pStyle w:val="Vnbnnidung30"/>
        <w:shd w:val="clear" w:color="auto" w:fill="auto"/>
        <w:tabs>
          <w:tab w:val="left" w:pos="1128"/>
        </w:tabs>
        <w:spacing w:after="80" w:line="240" w:lineRule="auto"/>
        <w:ind w:right="57" w:firstLine="720"/>
        <w:jc w:val="both"/>
        <w:rPr>
          <w:rStyle w:val="Vnbnnidung3"/>
          <w:color w:val="000000"/>
          <w:spacing w:val="0"/>
          <w:sz w:val="28"/>
          <w:szCs w:val="28"/>
          <w:lang w:val="nl-NL" w:eastAsia="vi-VN"/>
        </w:rPr>
      </w:pPr>
      <w:r w:rsidRPr="00AB0263">
        <w:rPr>
          <w:rStyle w:val="Vnbnnidung3"/>
          <w:color w:val="000000"/>
          <w:spacing w:val="0"/>
          <w:sz w:val="28"/>
          <w:szCs w:val="28"/>
          <w:lang w:val="nl-NL" w:eastAsia="vi-VN"/>
        </w:rPr>
        <w:t>III</w:t>
      </w:r>
      <w:r w:rsidR="00462A60" w:rsidRPr="00AB0263">
        <w:rPr>
          <w:rStyle w:val="Vnbnnidung3"/>
          <w:color w:val="000000"/>
          <w:spacing w:val="0"/>
          <w:sz w:val="28"/>
          <w:szCs w:val="28"/>
          <w:lang w:val="nl-NL" w:eastAsia="vi-VN"/>
        </w:rPr>
        <w:t xml:space="preserve">. </w:t>
      </w:r>
      <w:r w:rsidRPr="00AB0263">
        <w:rPr>
          <w:rStyle w:val="Vnbnnidung3"/>
          <w:color w:val="000000"/>
          <w:spacing w:val="0"/>
          <w:sz w:val="28"/>
          <w:szCs w:val="28"/>
          <w:lang w:val="nl-NL" w:eastAsia="vi-VN"/>
        </w:rPr>
        <w:t xml:space="preserve">CÁC YẾU TỐ ẢNH HƯỞNG ĐẾN VẤN ĐỀ BÌNH ĐẲNG GIỚI KHI TRIỂN KHAI THI HÀNH CÁC QUY ĐỊNH CỦA </w:t>
      </w:r>
      <w:r w:rsidR="0005379C" w:rsidRPr="00AB0263">
        <w:rPr>
          <w:rStyle w:val="Vnbnnidung3"/>
          <w:color w:val="000000"/>
          <w:spacing w:val="0"/>
          <w:sz w:val="28"/>
          <w:szCs w:val="28"/>
          <w:lang w:val="nl-NL" w:eastAsia="vi-VN"/>
        </w:rPr>
        <w:t xml:space="preserve">NGHỊ ĐỊNHSỬA ĐỔI, BỔ SUNG MỘT SỐ ĐIỀU CỦA NGHỊ ĐỊNH SỐ 146/2018/NĐ-CP </w:t>
      </w:r>
    </w:p>
    <w:p w14:paraId="1643FD43" w14:textId="77777777" w:rsidR="00DD6999" w:rsidRPr="00AB0263" w:rsidRDefault="0091615C" w:rsidP="00671B1A">
      <w:pPr>
        <w:pStyle w:val="Vnbnnidung30"/>
        <w:shd w:val="clear" w:color="auto" w:fill="auto"/>
        <w:tabs>
          <w:tab w:val="left" w:pos="1128"/>
        </w:tabs>
        <w:spacing w:after="80" w:line="240" w:lineRule="auto"/>
        <w:ind w:right="57" w:firstLine="720"/>
        <w:jc w:val="both"/>
        <w:rPr>
          <w:rStyle w:val="Vnbnnidung3"/>
          <w:color w:val="000000"/>
          <w:spacing w:val="0"/>
          <w:sz w:val="28"/>
          <w:szCs w:val="28"/>
          <w:lang w:val="nl-NL" w:eastAsia="vi-VN"/>
        </w:rPr>
      </w:pPr>
      <w:r w:rsidRPr="00AB0263">
        <w:rPr>
          <w:rStyle w:val="Vnbnnidung3"/>
          <w:color w:val="000000"/>
          <w:spacing w:val="0"/>
          <w:sz w:val="28"/>
          <w:szCs w:val="28"/>
          <w:lang w:val="nl-NL" w:eastAsia="vi-VN"/>
        </w:rPr>
        <w:t xml:space="preserve">1. </w:t>
      </w:r>
      <w:r w:rsidR="00616E2E" w:rsidRPr="00AB0263">
        <w:rPr>
          <w:rStyle w:val="Vnbnnidung3"/>
          <w:color w:val="000000"/>
          <w:spacing w:val="0"/>
          <w:sz w:val="28"/>
          <w:szCs w:val="28"/>
          <w:lang w:val="nl-NL" w:eastAsia="vi-VN"/>
        </w:rPr>
        <w:t>Yếu tố t</w:t>
      </w:r>
      <w:r w:rsidR="00462A60" w:rsidRPr="00AB0263">
        <w:rPr>
          <w:rStyle w:val="Vnbnnidung3"/>
          <w:color w:val="000000"/>
          <w:spacing w:val="0"/>
          <w:sz w:val="28"/>
          <w:szCs w:val="28"/>
          <w:lang w:val="nl-NL" w:eastAsia="vi-VN"/>
        </w:rPr>
        <w:t>ác động</w:t>
      </w:r>
      <w:r w:rsidR="00DD6999" w:rsidRPr="00AB0263">
        <w:rPr>
          <w:rStyle w:val="Vnbnnidung3"/>
          <w:color w:val="000000"/>
          <w:spacing w:val="0"/>
          <w:sz w:val="28"/>
          <w:szCs w:val="28"/>
          <w:lang w:val="nl-NL" w:eastAsia="vi-VN"/>
        </w:rPr>
        <w:t xml:space="preserve"> tích cực</w:t>
      </w:r>
    </w:p>
    <w:p w14:paraId="1643FD44" w14:textId="77777777" w:rsidR="009009EB" w:rsidRPr="00AB0263" w:rsidRDefault="004E010F" w:rsidP="00671B1A">
      <w:pPr>
        <w:pStyle w:val="Vnbnnidung30"/>
        <w:shd w:val="clear" w:color="auto" w:fill="auto"/>
        <w:tabs>
          <w:tab w:val="left" w:pos="934"/>
        </w:tabs>
        <w:spacing w:after="80" w:line="240" w:lineRule="auto"/>
        <w:ind w:right="57" w:firstLine="720"/>
        <w:jc w:val="both"/>
        <w:rPr>
          <w:b w:val="0"/>
          <w:bCs w:val="0"/>
          <w:color w:val="000000"/>
          <w:spacing w:val="0"/>
          <w:sz w:val="28"/>
          <w:szCs w:val="28"/>
          <w:shd w:val="clear" w:color="auto" w:fill="FFFFFF"/>
          <w:lang w:val="nl-NL" w:eastAsia="vi-VN"/>
        </w:rPr>
      </w:pPr>
      <w:r w:rsidRPr="00AB0263">
        <w:rPr>
          <w:rStyle w:val="Vnbnnidung3"/>
          <w:color w:val="000000"/>
          <w:spacing w:val="0"/>
          <w:sz w:val="28"/>
          <w:szCs w:val="28"/>
          <w:lang w:val="nl-NL" w:eastAsia="vi-VN"/>
        </w:rPr>
        <w:tab/>
      </w:r>
      <w:r w:rsidR="000C6014" w:rsidRPr="00AB0263">
        <w:rPr>
          <w:rStyle w:val="Vnbnnidung3"/>
          <w:color w:val="000000"/>
          <w:spacing w:val="0"/>
          <w:sz w:val="28"/>
          <w:szCs w:val="28"/>
          <w:lang w:val="nl-NL" w:eastAsia="vi-VN"/>
        </w:rPr>
        <w:t xml:space="preserve">Dự thảo Nghị định </w:t>
      </w:r>
      <w:r w:rsidR="003345EC" w:rsidRPr="00AB0263">
        <w:rPr>
          <w:rStyle w:val="Vnbnnidung3"/>
          <w:color w:val="000000"/>
          <w:spacing w:val="0"/>
          <w:sz w:val="28"/>
          <w:szCs w:val="28"/>
          <w:lang w:val="nl-NL" w:eastAsia="vi-VN"/>
        </w:rPr>
        <w:t>sửa đổi bổ sung một số điều Nghị định số 146/2018/NĐ-CP</w:t>
      </w:r>
      <w:r w:rsidRPr="00AB0263">
        <w:rPr>
          <w:rStyle w:val="Vnbnnidung3"/>
          <w:color w:val="000000"/>
          <w:spacing w:val="0"/>
          <w:sz w:val="28"/>
          <w:szCs w:val="28"/>
          <w:lang w:val="nl-NL" w:eastAsia="vi-VN"/>
        </w:rPr>
        <w:t>tác động tích cực đến</w:t>
      </w:r>
      <w:r w:rsidR="009009EB" w:rsidRPr="00AB0263">
        <w:rPr>
          <w:rStyle w:val="Vnbnnidung3"/>
          <w:color w:val="000000"/>
          <w:spacing w:val="0"/>
          <w:sz w:val="28"/>
          <w:szCs w:val="28"/>
          <w:lang w:val="nl-NL" w:eastAsia="vi-VN"/>
        </w:rPr>
        <w:t xml:space="preserve"> vấn đề bình đẳng giới</w:t>
      </w:r>
      <w:r w:rsidR="00973C2A" w:rsidRPr="00AB0263">
        <w:rPr>
          <w:rStyle w:val="Vnbnnidung3"/>
          <w:color w:val="000000"/>
          <w:spacing w:val="0"/>
          <w:sz w:val="28"/>
          <w:szCs w:val="28"/>
          <w:lang w:val="nl-NL" w:eastAsia="vi-VN"/>
        </w:rPr>
        <w:t xml:space="preserve"> như sau:</w:t>
      </w:r>
    </w:p>
    <w:p w14:paraId="1643FD45" w14:textId="77777777" w:rsidR="00DD6999" w:rsidRPr="00AB0263" w:rsidRDefault="0010710E" w:rsidP="00671B1A">
      <w:pPr>
        <w:pStyle w:val="Vnbnnidung20"/>
        <w:shd w:val="clear" w:color="auto" w:fill="auto"/>
        <w:tabs>
          <w:tab w:val="left" w:pos="865"/>
        </w:tabs>
        <w:spacing w:before="0" w:after="80" w:line="240" w:lineRule="auto"/>
        <w:ind w:right="57" w:firstLine="720"/>
        <w:rPr>
          <w:rStyle w:val="Vnbnnidung2"/>
          <w:color w:val="000000"/>
          <w:spacing w:val="20"/>
          <w:sz w:val="28"/>
          <w:szCs w:val="28"/>
          <w:lang w:val="nl-NL" w:eastAsia="vi-VN"/>
        </w:rPr>
      </w:pPr>
      <w:r w:rsidRPr="00AB0263">
        <w:rPr>
          <w:rStyle w:val="Vnbnnidung2"/>
          <w:color w:val="000000"/>
          <w:sz w:val="28"/>
          <w:szCs w:val="28"/>
          <w:lang w:val="nl-NL" w:eastAsia="vi-VN"/>
        </w:rPr>
        <w:t>-</w:t>
      </w:r>
      <w:r w:rsidR="00DD6999" w:rsidRPr="00AB0263">
        <w:rPr>
          <w:rStyle w:val="Vnbnnidung2"/>
          <w:color w:val="000000"/>
          <w:sz w:val="28"/>
          <w:szCs w:val="28"/>
          <w:lang w:val="nl-NL" w:eastAsia="vi-VN"/>
        </w:rPr>
        <w:t>Nâng cao nhận thức trách nhiệm c</w:t>
      </w:r>
      <w:r w:rsidR="00462A60" w:rsidRPr="00AB0263">
        <w:rPr>
          <w:rStyle w:val="Vnbnnidung2"/>
          <w:color w:val="000000"/>
          <w:sz w:val="28"/>
          <w:szCs w:val="28"/>
          <w:lang w:val="nl-NL" w:eastAsia="vi-VN"/>
        </w:rPr>
        <w:t>ủ</w:t>
      </w:r>
      <w:r w:rsidR="00DD6999" w:rsidRPr="00AB0263">
        <w:rPr>
          <w:rStyle w:val="Vnbnnidung2"/>
          <w:color w:val="000000"/>
          <w:sz w:val="28"/>
          <w:szCs w:val="28"/>
          <w:lang w:val="nl-NL" w:eastAsia="vi-VN"/>
        </w:rPr>
        <w:t>a cơ quan, t</w:t>
      </w:r>
      <w:r w:rsidR="00462A60" w:rsidRPr="00AB0263">
        <w:rPr>
          <w:rStyle w:val="Vnbnnidung2"/>
          <w:color w:val="000000"/>
          <w:sz w:val="28"/>
          <w:szCs w:val="28"/>
          <w:lang w:val="nl-NL" w:eastAsia="vi-VN"/>
        </w:rPr>
        <w:t>ổ</w:t>
      </w:r>
      <w:r w:rsidR="00DD6999" w:rsidRPr="00AB0263">
        <w:rPr>
          <w:rStyle w:val="Vnbnnidung2"/>
          <w:color w:val="000000"/>
          <w:sz w:val="28"/>
          <w:szCs w:val="28"/>
          <w:lang w:val="nl-NL" w:eastAsia="vi-VN"/>
        </w:rPr>
        <w:t xml:space="preserve"> chức, cá nhân và toàn dân v</w:t>
      </w:r>
      <w:r w:rsidR="00462A60" w:rsidRPr="00AB0263">
        <w:rPr>
          <w:rStyle w:val="Vnbnnidung2"/>
          <w:color w:val="000000"/>
          <w:sz w:val="28"/>
          <w:szCs w:val="28"/>
          <w:lang w:val="nl-NL" w:eastAsia="vi-VN"/>
        </w:rPr>
        <w:t>ề</w:t>
      </w:r>
      <w:r w:rsidR="00DD6999" w:rsidRPr="00AB0263">
        <w:rPr>
          <w:rStyle w:val="Vnbnnidung2"/>
          <w:color w:val="000000"/>
          <w:sz w:val="28"/>
          <w:szCs w:val="28"/>
          <w:lang w:val="nl-NL" w:eastAsia="vi-VN"/>
        </w:rPr>
        <w:t xml:space="preserve"> bình </w:t>
      </w:r>
      <w:r w:rsidR="00462A60" w:rsidRPr="00AB0263">
        <w:rPr>
          <w:rStyle w:val="Vnbnnidung2"/>
          <w:color w:val="000000"/>
          <w:sz w:val="28"/>
          <w:szCs w:val="28"/>
          <w:lang w:val="nl-NL" w:eastAsia="vi-VN"/>
        </w:rPr>
        <w:t>đẳng</w:t>
      </w:r>
      <w:r w:rsidR="00DD6999" w:rsidRPr="00AB0263">
        <w:rPr>
          <w:rStyle w:val="Vnbnnidung2"/>
          <w:color w:val="000000"/>
          <w:sz w:val="28"/>
          <w:szCs w:val="28"/>
          <w:lang w:val="nl-NL" w:eastAsia="vi-VN"/>
        </w:rPr>
        <w:t xml:space="preserve"> giới trong lĩnh vực</w:t>
      </w:r>
      <w:r w:rsidR="00890E19" w:rsidRPr="00AB0263">
        <w:rPr>
          <w:rStyle w:val="Vnbnnidung2"/>
          <w:color w:val="000000"/>
          <w:sz w:val="28"/>
          <w:szCs w:val="28"/>
          <w:lang w:val="vi-VN" w:eastAsia="vi-VN"/>
        </w:rPr>
        <w:t>y tế</w:t>
      </w:r>
      <w:r w:rsidR="00DD6999" w:rsidRPr="00AB0263">
        <w:rPr>
          <w:rStyle w:val="Vnbnnidung2"/>
          <w:color w:val="000000"/>
          <w:sz w:val="28"/>
          <w:szCs w:val="28"/>
          <w:lang w:val="nl-NL" w:eastAsia="vi-VN"/>
        </w:rPr>
        <w:t>.</w:t>
      </w:r>
    </w:p>
    <w:p w14:paraId="1643FD46" w14:textId="77777777" w:rsidR="00471C42" w:rsidRPr="00AB0263" w:rsidRDefault="0010710E" w:rsidP="00671B1A">
      <w:pPr>
        <w:pStyle w:val="Vnbnnidung20"/>
        <w:shd w:val="clear" w:color="auto" w:fill="auto"/>
        <w:tabs>
          <w:tab w:val="left" w:pos="865"/>
        </w:tabs>
        <w:spacing w:before="0" w:after="80" w:line="240" w:lineRule="auto"/>
        <w:ind w:right="57" w:firstLine="720"/>
        <w:rPr>
          <w:rStyle w:val="Vnbnnidung2"/>
          <w:color w:val="000000"/>
          <w:sz w:val="28"/>
          <w:szCs w:val="28"/>
          <w:lang w:val="nl-NL" w:eastAsia="vi-VN"/>
        </w:rPr>
      </w:pPr>
      <w:r w:rsidRPr="00AB0263">
        <w:rPr>
          <w:rStyle w:val="Vnbnnidung2"/>
          <w:color w:val="000000"/>
          <w:sz w:val="28"/>
          <w:szCs w:val="28"/>
          <w:lang w:val="nl-NL" w:eastAsia="vi-VN"/>
        </w:rPr>
        <w:t>-</w:t>
      </w:r>
      <w:r w:rsidR="00C55894" w:rsidRPr="00AB0263">
        <w:rPr>
          <w:rStyle w:val="Vnbnnidung2"/>
          <w:color w:val="000000"/>
          <w:sz w:val="28"/>
          <w:szCs w:val="28"/>
          <w:lang w:val="nl-NL" w:eastAsia="vi-VN"/>
        </w:rPr>
        <w:t xml:space="preserve">Đồng bộ các chính sách liên quan đến bình đẳng giới </w:t>
      </w:r>
      <w:r w:rsidR="00250F6C" w:rsidRPr="00AB0263">
        <w:rPr>
          <w:rStyle w:val="Vnbnnidung2"/>
          <w:color w:val="000000"/>
          <w:sz w:val="28"/>
          <w:szCs w:val="28"/>
          <w:lang w:val="nl-NL" w:eastAsia="vi-VN"/>
        </w:rPr>
        <w:t xml:space="preserve">với các quy định </w:t>
      </w:r>
      <w:r w:rsidR="00250F6C" w:rsidRPr="00AB0263">
        <w:rPr>
          <w:rStyle w:val="Vnbnnidung2"/>
          <w:color w:val="000000"/>
          <w:sz w:val="28"/>
          <w:szCs w:val="28"/>
          <w:lang w:val="nl-NL" w:eastAsia="vi-VN"/>
        </w:rPr>
        <w:lastRenderedPageBreak/>
        <w:t xml:space="preserve">của pháp luật hiện hành về bảo hiểm y tế. </w:t>
      </w:r>
      <w:r w:rsidR="00471C42" w:rsidRPr="00AB0263">
        <w:rPr>
          <w:rStyle w:val="Vnbnnidung2"/>
          <w:color w:val="000000"/>
          <w:sz w:val="28"/>
          <w:szCs w:val="28"/>
          <w:lang w:val="nl-NL" w:eastAsia="vi-VN"/>
        </w:rPr>
        <w:t>Tăng</w:t>
      </w:r>
      <w:r w:rsidR="000D3D2A" w:rsidRPr="00AB0263">
        <w:rPr>
          <w:rStyle w:val="Vnbnnidung2"/>
          <w:color w:val="000000"/>
          <w:sz w:val="28"/>
          <w:szCs w:val="28"/>
          <w:lang w:val="nl-NL" w:eastAsia="vi-VN"/>
        </w:rPr>
        <w:t xml:space="preserve"> quyền lợi và</w:t>
      </w:r>
      <w:r w:rsidR="00471C42" w:rsidRPr="00AB0263">
        <w:rPr>
          <w:rStyle w:val="Vnbnnidung2"/>
          <w:color w:val="000000"/>
          <w:sz w:val="28"/>
          <w:szCs w:val="28"/>
          <w:lang w:val="nl-NL" w:eastAsia="vi-VN"/>
        </w:rPr>
        <w:t xml:space="preserve"> khả năng tiếp cận dịch vụ y tế</w:t>
      </w:r>
      <w:r w:rsidR="00CE7957" w:rsidRPr="00AB0263">
        <w:rPr>
          <w:rStyle w:val="Vnbnnidung2"/>
          <w:color w:val="000000"/>
          <w:sz w:val="28"/>
          <w:szCs w:val="28"/>
          <w:lang w:val="nl-NL" w:eastAsia="vi-VN"/>
        </w:rPr>
        <w:t xml:space="preserve"> của </w:t>
      </w:r>
      <w:r w:rsidR="00471C42" w:rsidRPr="00AB0263">
        <w:rPr>
          <w:rStyle w:val="Vnbnnidung2"/>
          <w:color w:val="000000"/>
          <w:sz w:val="28"/>
          <w:szCs w:val="28"/>
          <w:lang w:val="nl-NL" w:eastAsia="vi-VN"/>
        </w:rPr>
        <w:t xml:space="preserve">người dân đặc biệt là đối với phụ nữ, trẻ em và người cao tuổi. </w:t>
      </w:r>
    </w:p>
    <w:p w14:paraId="1643FD47" w14:textId="77777777" w:rsidR="00971625" w:rsidRPr="00AB0263" w:rsidRDefault="00971625" w:rsidP="00671B1A">
      <w:pPr>
        <w:pStyle w:val="Vnbnnidung20"/>
        <w:shd w:val="clear" w:color="auto" w:fill="auto"/>
        <w:tabs>
          <w:tab w:val="left" w:pos="865"/>
        </w:tabs>
        <w:spacing w:before="0" w:after="80" w:line="240" w:lineRule="auto"/>
        <w:ind w:right="57" w:firstLine="720"/>
        <w:rPr>
          <w:sz w:val="28"/>
          <w:szCs w:val="28"/>
          <w:lang w:val="nl-NL"/>
        </w:rPr>
      </w:pPr>
      <w:r w:rsidRPr="00AB0263">
        <w:rPr>
          <w:rStyle w:val="Vnbnnidung2"/>
          <w:color w:val="000000"/>
          <w:sz w:val="28"/>
          <w:szCs w:val="28"/>
          <w:lang w:val="nl-NL" w:eastAsia="vi-VN"/>
        </w:rPr>
        <w:t>- Các tác động tích cực khác bao gồm: tăng cơ hội việc làm, tăng thu nhập, giảm nguy cơ đói nghèo do có bảo đảm</w:t>
      </w:r>
      <w:r w:rsidRPr="00AB0263">
        <w:rPr>
          <w:sz w:val="28"/>
          <w:szCs w:val="28"/>
          <w:lang w:val="pt-BR"/>
        </w:rPr>
        <w:t xml:space="preserve"> tài chính cho chăm sóc y tế.</w:t>
      </w:r>
    </w:p>
    <w:p w14:paraId="1643FD48" w14:textId="77777777" w:rsidR="009009EB" w:rsidRPr="00AB0263" w:rsidRDefault="004A74A8" w:rsidP="00671B1A">
      <w:pPr>
        <w:pStyle w:val="Vnbnnidung30"/>
        <w:shd w:val="clear" w:color="auto" w:fill="auto"/>
        <w:tabs>
          <w:tab w:val="left" w:pos="826"/>
          <w:tab w:val="left" w:pos="967"/>
        </w:tabs>
        <w:spacing w:after="80" w:line="240" w:lineRule="auto"/>
        <w:ind w:right="57"/>
        <w:jc w:val="both"/>
        <w:rPr>
          <w:rStyle w:val="Vnbnnidung2"/>
          <w:b w:val="0"/>
          <w:bCs w:val="0"/>
          <w:color w:val="000000"/>
          <w:spacing w:val="0"/>
          <w:sz w:val="28"/>
          <w:szCs w:val="28"/>
          <w:lang w:val="nl-NL" w:eastAsia="vi-VN"/>
        </w:rPr>
      </w:pPr>
      <w:r w:rsidRPr="00AB0263">
        <w:rPr>
          <w:rStyle w:val="Vnbnnidung2"/>
          <w:b w:val="0"/>
          <w:bCs w:val="0"/>
          <w:color w:val="000000"/>
          <w:spacing w:val="0"/>
          <w:sz w:val="28"/>
          <w:szCs w:val="28"/>
          <w:lang w:val="nl-NL" w:eastAsia="vi-VN"/>
        </w:rPr>
        <w:tab/>
        <w:t xml:space="preserve">2. </w:t>
      </w:r>
      <w:r w:rsidR="00616E2E" w:rsidRPr="00AB0263">
        <w:rPr>
          <w:rStyle w:val="Vnbnnidung2"/>
          <w:b w:val="0"/>
          <w:bCs w:val="0"/>
          <w:color w:val="000000"/>
          <w:spacing w:val="0"/>
          <w:sz w:val="28"/>
          <w:szCs w:val="28"/>
          <w:lang w:val="nl-NL" w:eastAsia="vi-VN"/>
        </w:rPr>
        <w:t>Yếu tố t</w:t>
      </w:r>
      <w:r w:rsidR="009009EB" w:rsidRPr="00AB0263">
        <w:rPr>
          <w:rStyle w:val="Vnbnnidung2"/>
          <w:b w:val="0"/>
          <w:bCs w:val="0"/>
          <w:color w:val="000000"/>
          <w:spacing w:val="0"/>
          <w:sz w:val="28"/>
          <w:szCs w:val="28"/>
          <w:lang w:val="nl-NL" w:eastAsia="vi-VN"/>
        </w:rPr>
        <w:t>ác động tiêu cực</w:t>
      </w:r>
    </w:p>
    <w:p w14:paraId="1643FD49" w14:textId="77777777" w:rsidR="009009EB" w:rsidRPr="00AB0263" w:rsidRDefault="009009EB" w:rsidP="00671B1A">
      <w:pPr>
        <w:pStyle w:val="Vnbnnidung30"/>
        <w:shd w:val="clear" w:color="auto" w:fill="auto"/>
        <w:tabs>
          <w:tab w:val="left" w:pos="826"/>
          <w:tab w:val="left" w:pos="967"/>
        </w:tabs>
        <w:spacing w:after="80" w:line="240" w:lineRule="auto"/>
        <w:ind w:right="57" w:firstLine="720"/>
        <w:jc w:val="both"/>
        <w:rPr>
          <w:rStyle w:val="Vnbnnidung2"/>
          <w:b w:val="0"/>
          <w:bCs w:val="0"/>
          <w:color w:val="000000"/>
          <w:spacing w:val="0"/>
          <w:sz w:val="28"/>
          <w:szCs w:val="28"/>
          <w:lang w:val="nl-NL" w:eastAsia="vi-VN"/>
        </w:rPr>
      </w:pPr>
      <w:r w:rsidRPr="00AB0263">
        <w:rPr>
          <w:rStyle w:val="Vnbnnidung3"/>
          <w:color w:val="000000"/>
          <w:spacing w:val="0"/>
          <w:sz w:val="28"/>
          <w:szCs w:val="28"/>
          <w:lang w:val="nl-NL" w:eastAsia="vi-VN"/>
        </w:rPr>
        <w:tab/>
      </w:r>
      <w:r w:rsidR="00250F6C" w:rsidRPr="00AB0263">
        <w:rPr>
          <w:rStyle w:val="Vnbnnidung3"/>
          <w:color w:val="000000"/>
          <w:spacing w:val="0"/>
          <w:sz w:val="28"/>
          <w:szCs w:val="28"/>
          <w:lang w:val="nl-NL" w:eastAsia="vi-VN"/>
        </w:rPr>
        <w:t xml:space="preserve">Dự thảo Nghị định sửa đổi bổ sung một số điều Nghị định số 146/2018/NĐ-CP </w:t>
      </w:r>
      <w:r w:rsidRPr="00AB0263">
        <w:rPr>
          <w:rStyle w:val="Vnbnnidung3"/>
          <w:color w:val="000000"/>
          <w:spacing w:val="0"/>
          <w:sz w:val="28"/>
          <w:szCs w:val="28"/>
          <w:lang w:val="nl-NL" w:eastAsia="vi-VN"/>
        </w:rPr>
        <w:t>không có tác động tiêu cực đến vấn đề bình đẳng giới.</w:t>
      </w:r>
    </w:p>
    <w:p w14:paraId="1643FD4A" w14:textId="77777777" w:rsidR="006C1150" w:rsidRPr="00AB0263" w:rsidRDefault="006C1150" w:rsidP="00671B1A">
      <w:pPr>
        <w:pStyle w:val="BodyText"/>
        <w:spacing w:after="80" w:line="240" w:lineRule="auto"/>
        <w:ind w:firstLine="720"/>
        <w:jc w:val="both"/>
        <w:rPr>
          <w:rFonts w:ascii="Times New Roman" w:hAnsi="Times New Roman" w:cs="Times New Roman"/>
          <w:sz w:val="28"/>
          <w:szCs w:val="28"/>
          <w:lang w:val="pt-BR"/>
        </w:rPr>
      </w:pPr>
      <w:r w:rsidRPr="00AB0263">
        <w:rPr>
          <w:rFonts w:ascii="Times New Roman" w:hAnsi="Times New Roman" w:cs="Times New Roman"/>
          <w:sz w:val="28"/>
          <w:szCs w:val="28"/>
          <w:lang w:val="pt-BR"/>
        </w:rPr>
        <w:t>IV. KẾT LUẬN</w:t>
      </w:r>
    </w:p>
    <w:p w14:paraId="1643FD4B" w14:textId="2ABAED52" w:rsidR="003064BA" w:rsidRPr="00AB0263" w:rsidRDefault="00BD277E" w:rsidP="00671B1A">
      <w:pPr>
        <w:pStyle w:val="Heading2"/>
        <w:spacing w:before="0" w:after="80" w:line="240" w:lineRule="auto"/>
        <w:ind w:firstLine="720"/>
        <w:jc w:val="both"/>
        <w:rPr>
          <w:rFonts w:ascii="Times New Roman" w:eastAsiaTheme="minorEastAsia" w:hAnsi="Times New Roman"/>
          <w:sz w:val="28"/>
          <w:szCs w:val="28"/>
          <w:lang w:val="pt-BR"/>
        </w:rPr>
      </w:pPr>
      <w:r w:rsidRPr="00AB0263">
        <w:rPr>
          <w:rFonts w:ascii="Times New Roman" w:eastAsiaTheme="minorEastAsia" w:hAnsi="Times New Roman"/>
          <w:color w:val="auto"/>
          <w:sz w:val="28"/>
          <w:szCs w:val="28"/>
          <w:lang w:val="pt-BR"/>
        </w:rPr>
        <w:t xml:space="preserve">Nghị định sửa đổi, bổ sung một số điều của Nghị định số 146/2018/NĐ-CP </w:t>
      </w:r>
      <w:r w:rsidR="00E55125" w:rsidRPr="00AB0263">
        <w:rPr>
          <w:rFonts w:ascii="Times New Roman" w:eastAsiaTheme="minorEastAsia" w:hAnsi="Times New Roman"/>
          <w:color w:val="auto"/>
          <w:sz w:val="28"/>
          <w:szCs w:val="28"/>
          <w:lang w:val="pt-BR"/>
        </w:rPr>
        <w:t xml:space="preserve">được xây dựng </w:t>
      </w:r>
      <w:r w:rsidR="00AA06F1" w:rsidRPr="00AB0263">
        <w:rPr>
          <w:rFonts w:ascii="Times New Roman" w:eastAsiaTheme="minorEastAsia" w:hAnsi="Times New Roman"/>
          <w:color w:val="auto"/>
          <w:sz w:val="28"/>
          <w:szCs w:val="28"/>
          <w:lang w:val="pt-BR"/>
        </w:rPr>
        <w:t>đã lồng ghép nội dung bình đẳng giới</w:t>
      </w:r>
      <w:r w:rsidRPr="00AB0263">
        <w:rPr>
          <w:rFonts w:ascii="Times New Roman" w:eastAsiaTheme="minorEastAsia" w:hAnsi="Times New Roman"/>
          <w:color w:val="auto"/>
          <w:sz w:val="28"/>
          <w:szCs w:val="28"/>
          <w:lang w:val="pt-BR"/>
        </w:rPr>
        <w:t xml:space="preserve">để đồng bộ với các quy định của chính sách pháp luât về bảo hiểm y tế hiện hành </w:t>
      </w:r>
      <w:r w:rsidR="00F21FC4" w:rsidRPr="00AB0263">
        <w:rPr>
          <w:rFonts w:ascii="Times New Roman" w:eastAsiaTheme="minorEastAsia" w:hAnsi="Times New Roman"/>
          <w:color w:val="auto"/>
          <w:sz w:val="28"/>
          <w:szCs w:val="28"/>
          <w:lang w:val="pt-BR"/>
        </w:rPr>
        <w:t xml:space="preserve">thông qua </w:t>
      </w:r>
      <w:r w:rsidR="00E55125" w:rsidRPr="00AB0263">
        <w:rPr>
          <w:rFonts w:ascii="Times New Roman" w:eastAsiaTheme="minorEastAsia" w:hAnsi="Times New Roman"/>
          <w:color w:val="auto"/>
          <w:sz w:val="28"/>
          <w:szCs w:val="28"/>
          <w:lang w:val="pt-BR"/>
        </w:rPr>
        <w:t>chính sách</w:t>
      </w:r>
      <w:r w:rsidR="008E04E6" w:rsidRPr="00AB0263">
        <w:rPr>
          <w:rFonts w:ascii="Times New Roman" w:eastAsiaTheme="minorEastAsia" w:hAnsi="Times New Roman"/>
          <w:color w:val="auto"/>
          <w:sz w:val="28"/>
          <w:szCs w:val="28"/>
          <w:lang w:val="pt-BR"/>
        </w:rPr>
        <w:t xml:space="preserve"> chính</w:t>
      </w:r>
      <w:r w:rsidR="00E55125" w:rsidRPr="00AB0263">
        <w:rPr>
          <w:rFonts w:ascii="Times New Roman" w:eastAsiaTheme="minorEastAsia" w:hAnsi="Times New Roman"/>
          <w:color w:val="auto"/>
          <w:sz w:val="28"/>
          <w:szCs w:val="28"/>
          <w:lang w:val="pt-BR"/>
        </w:rPr>
        <w:t xml:space="preserve">: </w:t>
      </w:r>
      <w:r w:rsidR="00421E8D" w:rsidRPr="00AB0263">
        <w:rPr>
          <w:rFonts w:ascii="Times New Roman" w:eastAsiaTheme="minorEastAsia" w:hAnsi="Times New Roman"/>
          <w:color w:val="auto"/>
          <w:sz w:val="28"/>
          <w:szCs w:val="28"/>
          <w:lang w:val="pt-BR"/>
        </w:rPr>
        <w:t>Qy định m</w:t>
      </w:r>
      <w:r w:rsidR="003064BA" w:rsidRPr="00AB0263">
        <w:rPr>
          <w:rFonts w:ascii="Times New Roman" w:eastAsiaTheme="minorEastAsia" w:hAnsi="Times New Roman"/>
          <w:color w:val="auto"/>
          <w:sz w:val="28"/>
          <w:szCs w:val="28"/>
          <w:lang w:val="pt-BR"/>
        </w:rPr>
        <w:t xml:space="preserve">ức hưởng bảo hiểm y tế đối với các trường hợp quy định tại Điều 22 của </w:t>
      </w:r>
      <w:r w:rsidR="004D3A37" w:rsidRPr="00AB0263">
        <w:rPr>
          <w:rFonts w:ascii="Times New Roman" w:eastAsiaTheme="minorEastAsia" w:hAnsi="Times New Roman"/>
          <w:color w:val="auto"/>
          <w:sz w:val="28"/>
          <w:szCs w:val="28"/>
          <w:lang w:val="pt-BR"/>
        </w:rPr>
        <w:t>Luật Bảo</w:t>
      </w:r>
      <w:r w:rsidR="003064BA" w:rsidRPr="00AB0263">
        <w:rPr>
          <w:rFonts w:ascii="Times New Roman" w:eastAsiaTheme="minorEastAsia" w:hAnsi="Times New Roman"/>
          <w:color w:val="auto"/>
          <w:sz w:val="28"/>
          <w:szCs w:val="28"/>
          <w:lang w:val="pt-BR"/>
        </w:rPr>
        <w:t xml:space="preserve"> hiểm y tế</w:t>
      </w:r>
      <w:r w:rsidR="00421E8D" w:rsidRPr="00AB0263">
        <w:rPr>
          <w:rFonts w:ascii="Times New Roman" w:eastAsiaTheme="minorEastAsia" w:hAnsi="Times New Roman"/>
          <w:color w:val="auto"/>
          <w:sz w:val="28"/>
          <w:szCs w:val="28"/>
          <w:lang w:val="pt-BR"/>
        </w:rPr>
        <w:t>; quy định</w:t>
      </w:r>
      <w:r w:rsidR="003064BA" w:rsidRPr="00AB0263">
        <w:rPr>
          <w:rFonts w:ascii="Times New Roman" w:eastAsiaTheme="minorEastAsia" w:hAnsi="Times New Roman"/>
          <w:color w:val="auto"/>
          <w:sz w:val="28"/>
          <w:szCs w:val="28"/>
          <w:lang w:val="pt-BR"/>
        </w:rPr>
        <w:t xml:space="preserve"> Thủ tục khám bệnh, chữa bệnh bảo hiểm y tế </w:t>
      </w:r>
      <w:r w:rsidR="002A72E1" w:rsidRPr="00AB0263">
        <w:rPr>
          <w:rFonts w:ascii="Times New Roman" w:eastAsiaTheme="minorEastAsia" w:hAnsi="Times New Roman"/>
          <w:color w:val="auto"/>
          <w:sz w:val="28"/>
          <w:szCs w:val="28"/>
          <w:lang w:val="pt-BR"/>
        </w:rPr>
        <w:t xml:space="preserve">phù hợp với </w:t>
      </w:r>
      <w:r w:rsidR="003064BA" w:rsidRPr="00AB0263">
        <w:rPr>
          <w:rFonts w:ascii="Times New Roman" w:eastAsiaTheme="minorEastAsia" w:hAnsi="Times New Roman"/>
          <w:color w:val="auto"/>
          <w:sz w:val="28"/>
          <w:szCs w:val="28"/>
          <w:lang w:val="pt-BR"/>
        </w:rPr>
        <w:t xml:space="preserve">quy định tại khoản 1 Điều 28 </w:t>
      </w:r>
      <w:r w:rsidR="004D3A37" w:rsidRPr="00AB0263">
        <w:rPr>
          <w:rFonts w:ascii="Times New Roman" w:eastAsiaTheme="minorEastAsia" w:hAnsi="Times New Roman"/>
          <w:color w:val="auto"/>
          <w:sz w:val="28"/>
          <w:szCs w:val="28"/>
          <w:lang w:val="pt-BR"/>
        </w:rPr>
        <w:t>Luật Bảo</w:t>
      </w:r>
      <w:r w:rsidR="003064BA" w:rsidRPr="00AB0263">
        <w:rPr>
          <w:rFonts w:ascii="Times New Roman" w:eastAsiaTheme="minorEastAsia" w:hAnsi="Times New Roman"/>
          <w:color w:val="auto"/>
          <w:sz w:val="28"/>
          <w:szCs w:val="28"/>
          <w:lang w:val="pt-BR"/>
        </w:rPr>
        <w:t xml:space="preserve"> hiểm y tế</w:t>
      </w:r>
      <w:r w:rsidR="002A72E1" w:rsidRPr="00AB0263">
        <w:rPr>
          <w:rFonts w:ascii="Times New Roman" w:eastAsiaTheme="minorEastAsia" w:hAnsi="Times New Roman"/>
          <w:color w:val="auto"/>
          <w:sz w:val="28"/>
          <w:szCs w:val="28"/>
          <w:lang w:val="pt-BR"/>
        </w:rPr>
        <w:t>; Quy định</w:t>
      </w:r>
      <w:r w:rsidR="003064BA" w:rsidRPr="00AB0263">
        <w:rPr>
          <w:rFonts w:ascii="Times New Roman" w:eastAsiaTheme="minorEastAsia" w:hAnsi="Times New Roman"/>
          <w:color w:val="auto"/>
          <w:sz w:val="28"/>
          <w:szCs w:val="28"/>
          <w:lang w:val="pt-BR"/>
        </w:rPr>
        <w:t xml:space="preserve"> về thanh toán chi phí vận chuyển người bệnh.</w:t>
      </w:r>
    </w:p>
    <w:p w14:paraId="1643FD4C" w14:textId="5B04CB26" w:rsidR="00DA20EF" w:rsidRPr="00AB0263" w:rsidRDefault="00DA20EF" w:rsidP="00671B1A">
      <w:pPr>
        <w:pStyle w:val="BodyText"/>
        <w:spacing w:after="80" w:line="240" w:lineRule="auto"/>
        <w:ind w:firstLine="720"/>
        <w:jc w:val="both"/>
        <w:rPr>
          <w:rFonts w:ascii="Times New Roman" w:hAnsi="Times New Roman" w:cs="Times New Roman"/>
          <w:sz w:val="28"/>
          <w:szCs w:val="28"/>
          <w:lang w:val="pt-BR"/>
        </w:rPr>
      </w:pPr>
      <w:r w:rsidRPr="00AB0263">
        <w:rPr>
          <w:rFonts w:ascii="Times New Roman" w:hAnsi="Times New Roman" w:cs="Times New Roman"/>
          <w:sz w:val="28"/>
          <w:szCs w:val="28"/>
          <w:lang w:val="pt-BR"/>
        </w:rPr>
        <w:t xml:space="preserve">Dự thảo </w:t>
      </w:r>
      <w:r w:rsidR="002A72E1" w:rsidRPr="00AB0263">
        <w:rPr>
          <w:rFonts w:ascii="Times New Roman" w:hAnsi="Times New Roman" w:cs="Times New Roman"/>
          <w:sz w:val="28"/>
          <w:szCs w:val="28"/>
          <w:lang w:val="pt-BR"/>
        </w:rPr>
        <w:t xml:space="preserve">Nghị định sửa đổi, bổ sung một số điều của Nghị định số 146/2018/NĐ-CP </w:t>
      </w:r>
      <w:r w:rsidRPr="00AB0263">
        <w:rPr>
          <w:rFonts w:ascii="Times New Roman" w:hAnsi="Times New Roman" w:cs="Times New Roman"/>
          <w:sz w:val="28"/>
          <w:szCs w:val="28"/>
          <w:lang w:val="pt-BR"/>
        </w:rPr>
        <w:t xml:space="preserve"> tôn trọng sự bình đẳng giữa nam và nữ về tiếp cận, thụ hưởng các chính sách về bảo hiểm y tế. Tuy nhiên, do </w:t>
      </w:r>
      <w:r w:rsidR="00B91C9B" w:rsidRPr="00AB0263">
        <w:rPr>
          <w:rFonts w:ascii="Times New Roman" w:hAnsi="Times New Roman" w:cs="Times New Roman"/>
          <w:sz w:val="28"/>
          <w:szCs w:val="28"/>
          <w:lang w:val="pt-BR"/>
        </w:rPr>
        <w:t xml:space="preserve">Nghị định sửa đổi, bổ sung một số điều của Nghị định số 146/2018/NĐ-CP chỉ hướng dẫn một số nội dung của </w:t>
      </w:r>
      <w:r w:rsidR="004D3A37" w:rsidRPr="00AB0263">
        <w:rPr>
          <w:rFonts w:ascii="Times New Roman" w:hAnsi="Times New Roman" w:cs="Times New Roman"/>
          <w:sz w:val="28"/>
          <w:szCs w:val="28"/>
          <w:lang w:val="pt-BR"/>
        </w:rPr>
        <w:t>Luật Bảo</w:t>
      </w:r>
      <w:r w:rsidR="00B91C9B" w:rsidRPr="00AB0263">
        <w:rPr>
          <w:rFonts w:ascii="Times New Roman" w:hAnsi="Times New Roman" w:cs="Times New Roman"/>
          <w:sz w:val="28"/>
          <w:szCs w:val="28"/>
          <w:lang w:val="pt-BR"/>
        </w:rPr>
        <w:t xml:space="preserve"> hiểm y tế có hiệu lực thi hành từ 01 tháng 01 năm 2025 còn các nội dung khác </w:t>
      </w:r>
      <w:r w:rsidR="002079A4" w:rsidRPr="00AB0263">
        <w:rPr>
          <w:rFonts w:ascii="Times New Roman" w:hAnsi="Times New Roman" w:cs="Times New Roman"/>
          <w:color w:val="000000"/>
          <w:sz w:val="28"/>
          <w:szCs w:val="28"/>
          <w:lang w:val="nl-NL"/>
        </w:rPr>
        <w:t xml:space="preserve">liên quan đế bình đẳng giới trong có điều khoản của </w:t>
      </w:r>
      <w:r w:rsidR="004D3A37" w:rsidRPr="00AB0263">
        <w:rPr>
          <w:rFonts w:ascii="Times New Roman" w:hAnsi="Times New Roman" w:cs="Times New Roman"/>
          <w:color w:val="000000"/>
          <w:sz w:val="28"/>
          <w:szCs w:val="28"/>
          <w:lang w:val="nl-NL"/>
        </w:rPr>
        <w:t>Luật Bảo</w:t>
      </w:r>
      <w:r w:rsidR="002079A4" w:rsidRPr="00AB0263">
        <w:rPr>
          <w:rFonts w:ascii="Times New Roman" w:hAnsi="Times New Roman" w:cs="Times New Roman"/>
          <w:color w:val="000000"/>
          <w:sz w:val="28"/>
          <w:szCs w:val="28"/>
          <w:lang w:val="nl-NL"/>
        </w:rPr>
        <w:t xml:space="preserve"> hiểm y tế có hiệu lực thi hành từ 01 tháng 7 năm 2025 </w:t>
      </w:r>
      <w:r w:rsidRPr="00AB0263">
        <w:rPr>
          <w:rFonts w:ascii="Times New Roman" w:hAnsi="Times New Roman" w:cs="Times New Roman"/>
          <w:color w:val="000000"/>
          <w:sz w:val="28"/>
          <w:szCs w:val="28"/>
          <w:lang w:val="nl-NL"/>
        </w:rPr>
        <w:t xml:space="preserve">sẽ tiếp tục được </w:t>
      </w:r>
      <w:r w:rsidR="002079A4" w:rsidRPr="00AB0263">
        <w:rPr>
          <w:rFonts w:ascii="Times New Roman" w:hAnsi="Times New Roman" w:cs="Times New Roman"/>
          <w:color w:val="000000"/>
          <w:sz w:val="28"/>
          <w:szCs w:val="28"/>
          <w:lang w:val="nl-NL"/>
        </w:rPr>
        <w:t xml:space="preserve">quy định để đảm bảo tính đồng bộ </w:t>
      </w:r>
      <w:r w:rsidR="002B18A9" w:rsidRPr="00AB0263">
        <w:rPr>
          <w:rFonts w:ascii="Times New Roman" w:hAnsi="Times New Roman" w:cs="Times New Roman"/>
          <w:color w:val="000000"/>
          <w:sz w:val="28"/>
          <w:szCs w:val="28"/>
          <w:lang w:val="nl-NL"/>
        </w:rPr>
        <w:t xml:space="preserve">với chính sách về </w:t>
      </w:r>
      <w:r w:rsidR="002B18A9" w:rsidRPr="00AB0263">
        <w:rPr>
          <w:rFonts w:ascii="Times New Roman" w:hAnsi="Times New Roman" w:cs="Times New Roman"/>
          <w:sz w:val="28"/>
          <w:szCs w:val="28"/>
          <w:lang w:val="pt-BR"/>
        </w:rPr>
        <w:t xml:space="preserve">bình đẳng giới được quy định trong </w:t>
      </w:r>
      <w:r w:rsidR="004D3A37" w:rsidRPr="00AB0263">
        <w:rPr>
          <w:rFonts w:ascii="Times New Roman" w:hAnsi="Times New Roman" w:cs="Times New Roman"/>
          <w:sz w:val="28"/>
          <w:szCs w:val="28"/>
          <w:lang w:val="pt-BR"/>
        </w:rPr>
        <w:t>Luật Bảo</w:t>
      </w:r>
      <w:r w:rsidR="002B18A9" w:rsidRPr="00AB0263">
        <w:rPr>
          <w:rFonts w:ascii="Times New Roman" w:hAnsi="Times New Roman" w:cs="Times New Roman"/>
          <w:sz w:val="28"/>
          <w:szCs w:val="28"/>
          <w:lang w:val="pt-BR"/>
        </w:rPr>
        <w:t xml:space="preserve"> hiểm y tế</w:t>
      </w:r>
      <w:r w:rsidR="00994BBB">
        <w:rPr>
          <w:rFonts w:ascii="Times New Roman" w:hAnsi="Times New Roman" w:cs="Times New Roman"/>
          <w:sz w:val="28"/>
          <w:szCs w:val="28"/>
          <w:lang w:val="pt-BR"/>
        </w:rPr>
        <w:t>.</w:t>
      </w:r>
      <w:r w:rsidR="00041226">
        <w:rPr>
          <w:rFonts w:ascii="Times New Roman" w:hAnsi="Times New Roman" w:cs="Times New Roman"/>
          <w:sz w:val="28"/>
          <w:szCs w:val="28"/>
          <w:lang w:val="pt-BR"/>
        </w:rPr>
        <w:t>.</w:t>
      </w:r>
    </w:p>
    <w:p w14:paraId="1643FD4D" w14:textId="762FA8D2" w:rsidR="00200CDD" w:rsidRPr="00AB0263" w:rsidRDefault="00200CDD" w:rsidP="00671B1A">
      <w:pPr>
        <w:pStyle w:val="Vnbnnidung30"/>
        <w:shd w:val="clear" w:color="auto" w:fill="auto"/>
        <w:tabs>
          <w:tab w:val="left" w:pos="826"/>
          <w:tab w:val="left" w:pos="967"/>
        </w:tabs>
        <w:spacing w:after="80" w:line="240" w:lineRule="auto"/>
        <w:ind w:right="57" w:firstLine="720"/>
        <w:jc w:val="both"/>
        <w:rPr>
          <w:rFonts w:eastAsiaTheme="minorEastAsia"/>
          <w:b w:val="0"/>
          <w:bCs w:val="0"/>
          <w:sz w:val="28"/>
          <w:szCs w:val="28"/>
          <w:lang w:val="pt-BR"/>
        </w:rPr>
      </w:pPr>
      <w:r w:rsidRPr="00AB0263">
        <w:rPr>
          <w:rFonts w:eastAsiaTheme="minorEastAsia"/>
          <w:b w:val="0"/>
          <w:bCs w:val="0"/>
          <w:spacing w:val="0"/>
          <w:sz w:val="28"/>
          <w:szCs w:val="28"/>
          <w:lang w:val="pt-BR"/>
        </w:rPr>
        <w:tab/>
        <w:t xml:space="preserve">Bộ Y tế báo cáo Chính phủ về lồng ghép vấn đề bình đẳng giới trong </w:t>
      </w:r>
      <w:r w:rsidR="002B18A9" w:rsidRPr="00AB0263">
        <w:rPr>
          <w:rFonts w:eastAsiaTheme="minorEastAsia"/>
          <w:b w:val="0"/>
          <w:bCs w:val="0"/>
          <w:spacing w:val="0"/>
          <w:sz w:val="28"/>
          <w:szCs w:val="28"/>
          <w:lang w:val="pt-BR"/>
        </w:rPr>
        <w:t xml:space="preserve">Nghị định </w:t>
      </w:r>
      <w:r w:rsidR="00121919" w:rsidRPr="00AB0263">
        <w:rPr>
          <w:rFonts w:eastAsiaTheme="minorEastAsia"/>
          <w:b w:val="0"/>
          <w:bCs w:val="0"/>
          <w:spacing w:val="0"/>
          <w:sz w:val="28"/>
          <w:szCs w:val="28"/>
          <w:lang w:val="pt-BR"/>
        </w:rPr>
        <w:t>s</w:t>
      </w:r>
      <w:r w:rsidR="00D92145" w:rsidRPr="00AB0263">
        <w:rPr>
          <w:rFonts w:eastAsiaTheme="minorEastAsia"/>
          <w:b w:val="0"/>
          <w:bCs w:val="0"/>
          <w:spacing w:val="0"/>
          <w:sz w:val="28"/>
          <w:szCs w:val="28"/>
          <w:lang w:val="pt-BR"/>
        </w:rPr>
        <w:t xml:space="preserve">ửa đổi, bổ sung một số điều của Nghị định số 146/2018/NĐ-CP ngày 18/10/2018 của Chính phủ quy định chi tiết và hướng dẫn biện pháp thi hành </w:t>
      </w:r>
      <w:r w:rsidR="004D3A37" w:rsidRPr="00AB0263">
        <w:rPr>
          <w:rFonts w:eastAsiaTheme="minorEastAsia"/>
          <w:b w:val="0"/>
          <w:bCs w:val="0"/>
          <w:spacing w:val="0"/>
          <w:sz w:val="28"/>
          <w:szCs w:val="28"/>
          <w:lang w:val="pt-BR"/>
        </w:rPr>
        <w:t>Luật Bảo</w:t>
      </w:r>
      <w:r w:rsidR="00D92145" w:rsidRPr="00AB0263">
        <w:rPr>
          <w:rFonts w:eastAsiaTheme="minorEastAsia"/>
          <w:b w:val="0"/>
          <w:bCs w:val="0"/>
          <w:spacing w:val="0"/>
          <w:sz w:val="28"/>
          <w:szCs w:val="28"/>
          <w:lang w:val="pt-BR"/>
        </w:rPr>
        <w:t xml:space="preserve"> hiểm y tế, Nghị định số 75/2023/NĐ-CP ngày 19/10/2023 của Chính phủ sửa đổi, bổ sung một số điều Nghị định số 146/2018/NĐ-CP và quy định chi tiết một số điều của Luật số 51/2024/QH15 ngày 27 tháng 11 năm 2024 sửa đổi, bổ sung một số điều của </w:t>
      </w:r>
      <w:r w:rsidR="004D3A37" w:rsidRPr="00AB0263">
        <w:rPr>
          <w:rFonts w:eastAsiaTheme="minorEastAsia"/>
          <w:b w:val="0"/>
          <w:bCs w:val="0"/>
          <w:spacing w:val="0"/>
          <w:sz w:val="28"/>
          <w:szCs w:val="28"/>
          <w:lang w:val="pt-BR"/>
        </w:rPr>
        <w:t>Luật Bảo</w:t>
      </w:r>
      <w:r w:rsidR="00D92145" w:rsidRPr="00AB0263">
        <w:rPr>
          <w:rFonts w:eastAsiaTheme="minorEastAsia"/>
          <w:b w:val="0"/>
          <w:bCs w:val="0"/>
          <w:spacing w:val="0"/>
          <w:sz w:val="28"/>
          <w:szCs w:val="28"/>
          <w:lang w:val="pt-BR"/>
        </w:rPr>
        <w:t xml:space="preserve"> hiểm y tế</w:t>
      </w:r>
      <w:r w:rsidRPr="00AB0263">
        <w:rPr>
          <w:rFonts w:eastAsiaTheme="minorEastAsia"/>
          <w:b w:val="0"/>
          <w:bCs w:val="0"/>
          <w:spacing w:val="0"/>
          <w:sz w:val="28"/>
          <w:szCs w:val="28"/>
          <w:lang w:val="pt-BR"/>
        </w:rPr>
        <w:t>./.</w:t>
      </w:r>
    </w:p>
    <w:p w14:paraId="1643FD4E" w14:textId="77777777" w:rsidR="00200CDD" w:rsidRPr="00D92145" w:rsidRDefault="00200CDD" w:rsidP="00200CDD">
      <w:pPr>
        <w:pStyle w:val="Vnbnnidung20"/>
        <w:shd w:val="clear" w:color="auto" w:fill="auto"/>
        <w:tabs>
          <w:tab w:val="left" w:pos="812"/>
        </w:tabs>
        <w:spacing w:before="80" w:after="0" w:line="269" w:lineRule="auto"/>
        <w:rPr>
          <w:rStyle w:val="Vnbnnidung3"/>
          <w:b w:val="0"/>
          <w:bCs w:val="0"/>
          <w:spacing w:val="0"/>
          <w:sz w:val="28"/>
          <w:szCs w:val="28"/>
          <w:shd w:val="clear" w:color="auto" w:fill="auto"/>
          <w:lang w:val="vi-VN"/>
        </w:rPr>
      </w:pPr>
    </w:p>
    <w:tbl>
      <w:tblPr>
        <w:tblW w:w="9356" w:type="dxa"/>
        <w:tblInd w:w="-5" w:type="dxa"/>
        <w:tblLook w:val="01E0" w:firstRow="1" w:lastRow="1" w:firstColumn="1" w:lastColumn="1" w:noHBand="0" w:noVBand="0"/>
      </w:tblPr>
      <w:tblGrid>
        <w:gridCol w:w="4909"/>
        <w:gridCol w:w="4447"/>
      </w:tblGrid>
      <w:tr w:rsidR="00200CDD" w:rsidRPr="00D92145" w14:paraId="1643FD5A" w14:textId="77777777" w:rsidTr="00CD7AE3">
        <w:trPr>
          <w:trHeight w:val="66"/>
        </w:trPr>
        <w:tc>
          <w:tcPr>
            <w:tcW w:w="4909" w:type="dxa"/>
            <w:shd w:val="clear" w:color="auto" w:fill="auto"/>
          </w:tcPr>
          <w:p w14:paraId="1643FD4F" w14:textId="77777777" w:rsidR="00200CDD" w:rsidRPr="002F1EE6" w:rsidRDefault="00200CDD" w:rsidP="00CD7AE3">
            <w:pPr>
              <w:spacing w:after="0" w:line="240" w:lineRule="auto"/>
              <w:rPr>
                <w:sz w:val="24"/>
                <w:szCs w:val="24"/>
                <w:lang w:val="nl-NL"/>
              </w:rPr>
            </w:pPr>
            <w:r w:rsidRPr="002F1EE6">
              <w:rPr>
                <w:b/>
                <w:i/>
                <w:sz w:val="24"/>
                <w:szCs w:val="24"/>
                <w:lang w:val="nl-NL"/>
              </w:rPr>
              <w:t xml:space="preserve">Nơi nhận:                                                                                      </w:t>
            </w:r>
            <w:r w:rsidRPr="002F1EE6">
              <w:rPr>
                <w:sz w:val="24"/>
                <w:szCs w:val="24"/>
                <w:lang w:val="nl-NL"/>
              </w:rPr>
              <w:t>- Như trên;</w:t>
            </w:r>
          </w:p>
          <w:p w14:paraId="1643FD50" w14:textId="77777777" w:rsidR="00200CDD" w:rsidRPr="002F1EE6" w:rsidRDefault="00200CDD" w:rsidP="00CD7AE3">
            <w:pPr>
              <w:spacing w:after="0" w:line="240" w:lineRule="auto"/>
              <w:rPr>
                <w:sz w:val="24"/>
                <w:szCs w:val="24"/>
                <w:lang w:val="nl-NL"/>
              </w:rPr>
            </w:pPr>
            <w:r w:rsidRPr="002F1EE6">
              <w:rPr>
                <w:sz w:val="24"/>
                <w:szCs w:val="24"/>
                <w:lang w:val="nl-NL"/>
              </w:rPr>
              <w:t>- Bộ Tư pháp;</w:t>
            </w:r>
          </w:p>
          <w:p w14:paraId="1643FD51" w14:textId="77777777" w:rsidR="00200CDD" w:rsidRPr="002F1EE6" w:rsidRDefault="00200CDD" w:rsidP="00CD7AE3">
            <w:pPr>
              <w:spacing w:after="0" w:line="240" w:lineRule="auto"/>
              <w:rPr>
                <w:sz w:val="24"/>
                <w:szCs w:val="24"/>
                <w:lang w:val="nl-NL"/>
              </w:rPr>
            </w:pPr>
            <w:r w:rsidRPr="002F1EE6">
              <w:rPr>
                <w:sz w:val="24"/>
                <w:szCs w:val="24"/>
                <w:lang w:val="nl-NL"/>
              </w:rPr>
              <w:t>- Lưu: VT; BH.</w:t>
            </w:r>
          </w:p>
          <w:p w14:paraId="1643FD52" w14:textId="77777777" w:rsidR="00200CDD" w:rsidRPr="00D92145" w:rsidRDefault="00200CDD" w:rsidP="00CD7AE3">
            <w:pPr>
              <w:spacing w:before="120" w:after="120"/>
              <w:jc w:val="both"/>
              <w:rPr>
                <w:szCs w:val="28"/>
                <w:lang w:val="nl-NL"/>
              </w:rPr>
            </w:pPr>
          </w:p>
        </w:tc>
        <w:tc>
          <w:tcPr>
            <w:tcW w:w="4447" w:type="dxa"/>
            <w:shd w:val="clear" w:color="auto" w:fill="auto"/>
          </w:tcPr>
          <w:p w14:paraId="1643FD53" w14:textId="77777777" w:rsidR="00200CDD" w:rsidRPr="00D92145" w:rsidRDefault="00200CDD" w:rsidP="00CD7AE3">
            <w:pPr>
              <w:widowControl w:val="0"/>
              <w:spacing w:after="0" w:line="240" w:lineRule="auto"/>
              <w:jc w:val="center"/>
              <w:outlineLvl w:val="0"/>
              <w:rPr>
                <w:b/>
                <w:bCs/>
                <w:szCs w:val="28"/>
                <w:lang w:val="sq-AL"/>
              </w:rPr>
            </w:pPr>
            <w:r w:rsidRPr="00D92145">
              <w:rPr>
                <w:b/>
                <w:bCs/>
                <w:szCs w:val="28"/>
                <w:lang w:val="sq-AL"/>
              </w:rPr>
              <w:t xml:space="preserve"> BỘ TRƯỞNG</w:t>
            </w:r>
          </w:p>
          <w:p w14:paraId="1643FD54" w14:textId="77777777" w:rsidR="00200CDD" w:rsidRPr="00D92145" w:rsidRDefault="00200CDD" w:rsidP="00CD7AE3">
            <w:pPr>
              <w:widowControl w:val="0"/>
              <w:spacing w:after="0" w:line="240" w:lineRule="auto"/>
              <w:ind w:firstLine="627"/>
              <w:jc w:val="center"/>
              <w:rPr>
                <w:szCs w:val="28"/>
                <w:lang w:val="sq-AL"/>
              </w:rPr>
            </w:pPr>
          </w:p>
          <w:p w14:paraId="1643FD55" w14:textId="77777777" w:rsidR="00C51D88" w:rsidRPr="00D92145" w:rsidRDefault="00C51D88" w:rsidP="00CD7AE3">
            <w:pPr>
              <w:widowControl w:val="0"/>
              <w:spacing w:after="0" w:line="240" w:lineRule="auto"/>
              <w:ind w:firstLine="627"/>
              <w:jc w:val="center"/>
              <w:rPr>
                <w:szCs w:val="28"/>
                <w:lang w:val="sq-AL"/>
              </w:rPr>
            </w:pPr>
          </w:p>
          <w:p w14:paraId="1643FD56" w14:textId="77777777" w:rsidR="00C51D88" w:rsidRPr="00D92145" w:rsidRDefault="00C51D88" w:rsidP="00CD7AE3">
            <w:pPr>
              <w:widowControl w:val="0"/>
              <w:spacing w:after="0" w:line="240" w:lineRule="auto"/>
              <w:ind w:firstLine="627"/>
              <w:jc w:val="center"/>
              <w:rPr>
                <w:szCs w:val="28"/>
                <w:lang w:val="sq-AL"/>
              </w:rPr>
            </w:pPr>
          </w:p>
          <w:p w14:paraId="1643FD57" w14:textId="77777777" w:rsidR="00C51D88" w:rsidRPr="00D92145" w:rsidRDefault="00C51D88" w:rsidP="00CD7AE3">
            <w:pPr>
              <w:widowControl w:val="0"/>
              <w:spacing w:after="0" w:line="240" w:lineRule="auto"/>
              <w:ind w:firstLine="627"/>
              <w:jc w:val="center"/>
              <w:rPr>
                <w:szCs w:val="28"/>
                <w:lang w:val="sq-AL"/>
              </w:rPr>
            </w:pPr>
          </w:p>
          <w:p w14:paraId="1643FD58" w14:textId="77777777" w:rsidR="00200CDD" w:rsidRPr="00D92145" w:rsidRDefault="00200CDD" w:rsidP="00CD7AE3">
            <w:pPr>
              <w:widowControl w:val="0"/>
              <w:spacing w:after="0" w:line="240" w:lineRule="auto"/>
              <w:jc w:val="center"/>
              <w:outlineLvl w:val="0"/>
              <w:rPr>
                <w:b/>
                <w:bCs/>
                <w:szCs w:val="28"/>
                <w:lang w:val="vi-VN"/>
              </w:rPr>
            </w:pPr>
            <w:r w:rsidRPr="00D92145">
              <w:rPr>
                <w:b/>
                <w:bCs/>
                <w:szCs w:val="28"/>
              </w:rPr>
              <w:t>Đào Hồng Lan</w:t>
            </w:r>
          </w:p>
          <w:p w14:paraId="1643FD59" w14:textId="77777777" w:rsidR="00F46CBC" w:rsidRPr="00D92145" w:rsidRDefault="00F46CBC" w:rsidP="00CD7AE3">
            <w:pPr>
              <w:widowControl w:val="0"/>
              <w:spacing w:after="0" w:line="240" w:lineRule="auto"/>
              <w:jc w:val="center"/>
              <w:outlineLvl w:val="0"/>
              <w:rPr>
                <w:b/>
                <w:bCs/>
                <w:szCs w:val="28"/>
                <w:lang w:val="vi-VN"/>
              </w:rPr>
            </w:pPr>
          </w:p>
        </w:tc>
      </w:tr>
    </w:tbl>
    <w:p w14:paraId="1643FD5B" w14:textId="77777777" w:rsidR="00B8741D" w:rsidRPr="00D92145" w:rsidRDefault="00B8741D" w:rsidP="00025CF2">
      <w:pPr>
        <w:spacing w:before="120" w:after="120"/>
        <w:rPr>
          <w:b/>
          <w:color w:val="000000"/>
          <w:szCs w:val="28"/>
          <w:shd w:val="clear" w:color="auto" w:fill="FFFFFF"/>
          <w:lang w:val="nl-NL" w:eastAsia="vi-VN"/>
        </w:rPr>
      </w:pPr>
    </w:p>
    <w:sectPr w:rsidR="00B8741D" w:rsidRPr="00D92145" w:rsidSect="009A6F42">
      <w:footerReference w:type="default" r:id="rId12"/>
      <w:pgSz w:w="11907" w:h="16839" w:code="9"/>
      <w:pgMar w:top="1134" w:right="1134" w:bottom="1134" w:left="1701" w:header="720" w:footer="113"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1D6635" w14:textId="77777777" w:rsidR="00E53B55" w:rsidRDefault="00E53B55" w:rsidP="000041F9">
      <w:pPr>
        <w:spacing w:after="0" w:line="240" w:lineRule="auto"/>
      </w:pPr>
      <w:r>
        <w:separator/>
      </w:r>
    </w:p>
  </w:endnote>
  <w:endnote w:type="continuationSeparator" w:id="0">
    <w:p w14:paraId="3F412EAB" w14:textId="77777777" w:rsidR="00E53B55" w:rsidRDefault="00E53B55" w:rsidP="00004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Cord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3FD65" w14:textId="77777777" w:rsidR="005C3B0F" w:rsidRPr="00486708" w:rsidRDefault="005C3B0F">
    <w:pPr>
      <w:pStyle w:val="Footer"/>
      <w:jc w:val="right"/>
      <w:rPr>
        <w:bCs/>
      </w:rPr>
    </w:pPr>
  </w:p>
  <w:p w14:paraId="1643FD66" w14:textId="77777777" w:rsidR="005C3B0F" w:rsidRDefault="005C3B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94A94E" w14:textId="77777777" w:rsidR="00E53B55" w:rsidRDefault="00E53B55" w:rsidP="000041F9">
      <w:pPr>
        <w:spacing w:after="0" w:line="240" w:lineRule="auto"/>
      </w:pPr>
      <w:r>
        <w:separator/>
      </w:r>
    </w:p>
  </w:footnote>
  <w:footnote w:type="continuationSeparator" w:id="0">
    <w:p w14:paraId="6AFC1DC6" w14:textId="77777777" w:rsidR="00E53B55" w:rsidRDefault="00E53B55" w:rsidP="000041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0"/>
    <w:lvl w:ilvl="0">
      <w:start w:val="1"/>
      <w:numFmt w:val="upperRoman"/>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1">
      <w:start w:val="1"/>
      <w:numFmt w:val="upperRoman"/>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2">
      <w:start w:val="1"/>
      <w:numFmt w:val="upperRoman"/>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3">
      <w:start w:val="1"/>
      <w:numFmt w:val="upperRoman"/>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4">
      <w:start w:val="1"/>
      <w:numFmt w:val="upperRoman"/>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5">
      <w:start w:val="1"/>
      <w:numFmt w:val="upperRoman"/>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6">
      <w:start w:val="1"/>
      <w:numFmt w:val="upperRoman"/>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7">
      <w:start w:val="1"/>
      <w:numFmt w:val="upperRoman"/>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8">
      <w:start w:val="1"/>
      <w:numFmt w:val="upperRoman"/>
      <w:lvlText w:val="%1."/>
      <w:lvlJc w:val="left"/>
      <w:rPr>
        <w:rFonts w:ascii="Times New Roman" w:hAnsi="Times New Roman" w:cs="Times New Roman"/>
        <w:b/>
        <w:bCs/>
        <w:i w:val="0"/>
        <w:iCs w:val="0"/>
        <w:smallCaps w:val="0"/>
        <w:strike w:val="0"/>
        <w:color w:val="000000"/>
        <w:spacing w:val="20"/>
        <w:w w:val="100"/>
        <w:position w:val="0"/>
        <w:sz w:val="26"/>
        <w:szCs w:val="26"/>
        <w:u w:val="none"/>
      </w:rPr>
    </w:lvl>
  </w:abstractNum>
  <w:abstractNum w:abstractNumId="1" w15:restartNumberingAfterBreak="0">
    <w:nsid w:val="00000003"/>
    <w:multiLevelType w:val="multilevel"/>
    <w:tmpl w:val="00000002"/>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2" w15:restartNumberingAfterBreak="0">
    <w:nsid w:val="00000005"/>
    <w:multiLevelType w:val="multilevel"/>
    <w:tmpl w:val="00000004"/>
    <w:lvl w:ilvl="0">
      <w:start w:val="2"/>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1">
      <w:start w:val="2"/>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2">
      <w:start w:val="2"/>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3">
      <w:start w:val="2"/>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4">
      <w:start w:val="2"/>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5">
      <w:start w:val="2"/>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6">
      <w:start w:val="2"/>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7">
      <w:start w:val="2"/>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8">
      <w:start w:val="2"/>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abstractNum>
  <w:abstractNum w:abstractNumId="3" w15:restartNumberingAfterBreak="0">
    <w:nsid w:val="00000007"/>
    <w:multiLevelType w:val="multilevel"/>
    <w:tmpl w:val="0000000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4" w15:restartNumberingAfterBreak="0">
    <w:nsid w:val="00000009"/>
    <w:multiLevelType w:val="multilevel"/>
    <w:tmpl w:val="00000008"/>
    <w:lvl w:ilvl="0">
      <w:start w:val="111"/>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1">
      <w:start w:val="111"/>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2">
      <w:start w:val="111"/>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3">
      <w:start w:val="111"/>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4">
      <w:start w:val="111"/>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5">
      <w:start w:val="111"/>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6">
      <w:start w:val="111"/>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7">
      <w:start w:val="111"/>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8">
      <w:start w:val="111"/>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abstractNum>
  <w:abstractNum w:abstractNumId="5" w15:restartNumberingAfterBreak="0">
    <w:nsid w:val="0000000B"/>
    <w:multiLevelType w:val="multilevel"/>
    <w:tmpl w:val="0000000A"/>
    <w:lvl w:ilvl="0">
      <w:start w:val="1"/>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1">
      <w:start w:val="1"/>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2">
      <w:start w:val="1"/>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3">
      <w:start w:val="1"/>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4">
      <w:start w:val="1"/>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5">
      <w:start w:val="1"/>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6">
      <w:start w:val="1"/>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7">
      <w:start w:val="1"/>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lvl w:ilvl="8">
      <w:start w:val="1"/>
      <w:numFmt w:val="decimal"/>
      <w:lvlText w:val="%1."/>
      <w:lvlJc w:val="left"/>
      <w:rPr>
        <w:rFonts w:ascii="Times New Roman" w:hAnsi="Times New Roman" w:cs="Times New Roman"/>
        <w:b/>
        <w:bCs/>
        <w:i w:val="0"/>
        <w:iCs w:val="0"/>
        <w:smallCaps w:val="0"/>
        <w:strike w:val="0"/>
        <w:color w:val="000000"/>
        <w:spacing w:val="20"/>
        <w:w w:val="100"/>
        <w:position w:val="0"/>
        <w:sz w:val="26"/>
        <w:szCs w:val="26"/>
        <w:u w:val="none"/>
      </w:rPr>
    </w:lvl>
  </w:abstractNum>
  <w:abstractNum w:abstractNumId="6" w15:restartNumberingAfterBreak="0">
    <w:nsid w:val="09372E08"/>
    <w:multiLevelType w:val="hybridMultilevel"/>
    <w:tmpl w:val="A59E2FF4"/>
    <w:lvl w:ilvl="0" w:tplc="2E06EF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166773C"/>
    <w:multiLevelType w:val="hybridMultilevel"/>
    <w:tmpl w:val="0D864B68"/>
    <w:lvl w:ilvl="0" w:tplc="1A56C5B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DB7575"/>
    <w:multiLevelType w:val="hybridMultilevel"/>
    <w:tmpl w:val="C6845D0E"/>
    <w:lvl w:ilvl="0" w:tplc="F55668B8">
      <w:start w:val="2"/>
      <w:numFmt w:val="bullet"/>
      <w:lvlText w:val="-"/>
      <w:lvlJc w:val="left"/>
      <w:pPr>
        <w:ind w:left="1080" w:hanging="360"/>
      </w:pPr>
      <w:rPr>
        <w:rFonts w:ascii="Times New Roman" w:eastAsia="Calibri" w:hAnsi="Times New Roman" w:cs="Times New Roman" w:hint="default"/>
        <w:b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70F4428"/>
    <w:multiLevelType w:val="hybridMultilevel"/>
    <w:tmpl w:val="E8A493CE"/>
    <w:lvl w:ilvl="0" w:tplc="53DA538E">
      <w:start w:val="1"/>
      <w:numFmt w:val="decimal"/>
      <w:lvlText w:val="%1."/>
      <w:lvlJc w:val="left"/>
      <w:pPr>
        <w:ind w:left="1211" w:hanging="360"/>
      </w:pPr>
      <w:rPr>
        <w:rFonts w:hint="default"/>
        <w:b/>
        <w:color w:val="00000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639350B9"/>
    <w:multiLevelType w:val="hybridMultilevel"/>
    <w:tmpl w:val="0276AE6E"/>
    <w:lvl w:ilvl="0" w:tplc="1A56C5B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BD416B"/>
    <w:multiLevelType w:val="hybridMultilevel"/>
    <w:tmpl w:val="84E270D6"/>
    <w:lvl w:ilvl="0" w:tplc="12BCFE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E4A5176"/>
    <w:multiLevelType w:val="hybridMultilevel"/>
    <w:tmpl w:val="03C269A8"/>
    <w:lvl w:ilvl="0" w:tplc="19B6DE62">
      <w:start w:val="1"/>
      <w:numFmt w:val="upperRoman"/>
      <w:lvlText w:val="%1."/>
      <w:lvlJc w:val="left"/>
      <w:pPr>
        <w:ind w:left="1440" w:hanging="7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E7C601E"/>
    <w:multiLevelType w:val="hybridMultilevel"/>
    <w:tmpl w:val="4ADC3EB8"/>
    <w:lvl w:ilvl="0" w:tplc="FB36D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9881573">
    <w:abstractNumId w:val="0"/>
  </w:num>
  <w:num w:numId="2" w16cid:durableId="1751075937">
    <w:abstractNumId w:val="1"/>
  </w:num>
  <w:num w:numId="3" w16cid:durableId="1135686249">
    <w:abstractNumId w:val="2"/>
  </w:num>
  <w:num w:numId="4" w16cid:durableId="1308392892">
    <w:abstractNumId w:val="3"/>
  </w:num>
  <w:num w:numId="5" w16cid:durableId="1264263976">
    <w:abstractNumId w:val="4"/>
  </w:num>
  <w:num w:numId="6" w16cid:durableId="1183864065">
    <w:abstractNumId w:val="5"/>
  </w:num>
  <w:num w:numId="7" w16cid:durableId="978462304">
    <w:abstractNumId w:val="9"/>
  </w:num>
  <w:num w:numId="8" w16cid:durableId="556740566">
    <w:abstractNumId w:val="7"/>
  </w:num>
  <w:num w:numId="9" w16cid:durableId="1004358911">
    <w:abstractNumId w:val="10"/>
  </w:num>
  <w:num w:numId="10" w16cid:durableId="2089577542">
    <w:abstractNumId w:val="8"/>
  </w:num>
  <w:num w:numId="11" w16cid:durableId="585040223">
    <w:abstractNumId w:val="13"/>
  </w:num>
  <w:num w:numId="12" w16cid:durableId="2142724574">
    <w:abstractNumId w:val="6"/>
  </w:num>
  <w:num w:numId="13" w16cid:durableId="1367103773">
    <w:abstractNumId w:val="11"/>
  </w:num>
  <w:num w:numId="14" w16cid:durableId="4084325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displayBackgroundShape/>
  <w:hideSpellingErrors/>
  <w:defaultTabStop w:val="720"/>
  <w:drawingGridHorizontalSpacing w:val="140"/>
  <w:drawingGridVerticalSpacing w:val="381"/>
  <w:displayHorizontalDrawingGridEvery w:val="2"/>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D6999"/>
    <w:rsid w:val="000041F9"/>
    <w:rsid w:val="000047D2"/>
    <w:rsid w:val="0001074D"/>
    <w:rsid w:val="0001099B"/>
    <w:rsid w:val="00012687"/>
    <w:rsid w:val="000131F8"/>
    <w:rsid w:val="0001433B"/>
    <w:rsid w:val="00017DED"/>
    <w:rsid w:val="00021C27"/>
    <w:rsid w:val="00024A8A"/>
    <w:rsid w:val="000256F6"/>
    <w:rsid w:val="000257B6"/>
    <w:rsid w:val="00025CF2"/>
    <w:rsid w:val="00026A0C"/>
    <w:rsid w:val="00032659"/>
    <w:rsid w:val="00032AD7"/>
    <w:rsid w:val="0003392D"/>
    <w:rsid w:val="0003458E"/>
    <w:rsid w:val="00034878"/>
    <w:rsid w:val="00041226"/>
    <w:rsid w:val="000440D4"/>
    <w:rsid w:val="0004569D"/>
    <w:rsid w:val="00050B58"/>
    <w:rsid w:val="00052B97"/>
    <w:rsid w:val="0005379C"/>
    <w:rsid w:val="00054D44"/>
    <w:rsid w:val="00055F6D"/>
    <w:rsid w:val="00062738"/>
    <w:rsid w:val="000634F3"/>
    <w:rsid w:val="000654BC"/>
    <w:rsid w:val="0006681B"/>
    <w:rsid w:val="00066EA4"/>
    <w:rsid w:val="00071C78"/>
    <w:rsid w:val="00076A10"/>
    <w:rsid w:val="00080A79"/>
    <w:rsid w:val="000820B2"/>
    <w:rsid w:val="00083FED"/>
    <w:rsid w:val="00084BD2"/>
    <w:rsid w:val="000850BF"/>
    <w:rsid w:val="0008612B"/>
    <w:rsid w:val="00091631"/>
    <w:rsid w:val="00091EBF"/>
    <w:rsid w:val="000947D6"/>
    <w:rsid w:val="000959AE"/>
    <w:rsid w:val="000961EC"/>
    <w:rsid w:val="00096EF2"/>
    <w:rsid w:val="000A0544"/>
    <w:rsid w:val="000A2708"/>
    <w:rsid w:val="000A4865"/>
    <w:rsid w:val="000A4DB6"/>
    <w:rsid w:val="000A5AAB"/>
    <w:rsid w:val="000A66EF"/>
    <w:rsid w:val="000B2B24"/>
    <w:rsid w:val="000B2FFC"/>
    <w:rsid w:val="000B4889"/>
    <w:rsid w:val="000B670F"/>
    <w:rsid w:val="000B79D4"/>
    <w:rsid w:val="000C47C4"/>
    <w:rsid w:val="000C6014"/>
    <w:rsid w:val="000D0C76"/>
    <w:rsid w:val="000D3295"/>
    <w:rsid w:val="000D3D2A"/>
    <w:rsid w:val="000D42AD"/>
    <w:rsid w:val="000D44BD"/>
    <w:rsid w:val="000D4924"/>
    <w:rsid w:val="000D5E1D"/>
    <w:rsid w:val="000D7152"/>
    <w:rsid w:val="000E080E"/>
    <w:rsid w:val="000F0C56"/>
    <w:rsid w:val="000F3376"/>
    <w:rsid w:val="000F43CE"/>
    <w:rsid w:val="000F5C95"/>
    <w:rsid w:val="000F6ADF"/>
    <w:rsid w:val="000F6B11"/>
    <w:rsid w:val="0010269C"/>
    <w:rsid w:val="00103648"/>
    <w:rsid w:val="00105492"/>
    <w:rsid w:val="001069D0"/>
    <w:rsid w:val="0010710E"/>
    <w:rsid w:val="00110788"/>
    <w:rsid w:val="00110AB8"/>
    <w:rsid w:val="001200ED"/>
    <w:rsid w:val="00120D5E"/>
    <w:rsid w:val="0012108B"/>
    <w:rsid w:val="00121919"/>
    <w:rsid w:val="001232F1"/>
    <w:rsid w:val="00127E81"/>
    <w:rsid w:val="0013023A"/>
    <w:rsid w:val="00131F44"/>
    <w:rsid w:val="00133C39"/>
    <w:rsid w:val="0014290A"/>
    <w:rsid w:val="00142A82"/>
    <w:rsid w:val="00145B4D"/>
    <w:rsid w:val="00151952"/>
    <w:rsid w:val="00152ACB"/>
    <w:rsid w:val="00155855"/>
    <w:rsid w:val="00155D7F"/>
    <w:rsid w:val="00156497"/>
    <w:rsid w:val="0016161D"/>
    <w:rsid w:val="0016214A"/>
    <w:rsid w:val="00175953"/>
    <w:rsid w:val="0017695A"/>
    <w:rsid w:val="00177256"/>
    <w:rsid w:val="00177854"/>
    <w:rsid w:val="00180062"/>
    <w:rsid w:val="00180220"/>
    <w:rsid w:val="00184699"/>
    <w:rsid w:val="00186599"/>
    <w:rsid w:val="0018702F"/>
    <w:rsid w:val="001911BD"/>
    <w:rsid w:val="0019344D"/>
    <w:rsid w:val="00194E5C"/>
    <w:rsid w:val="001A01DC"/>
    <w:rsid w:val="001A0EB4"/>
    <w:rsid w:val="001A1E14"/>
    <w:rsid w:val="001A29CD"/>
    <w:rsid w:val="001A31A0"/>
    <w:rsid w:val="001A35C8"/>
    <w:rsid w:val="001A4DA5"/>
    <w:rsid w:val="001A7034"/>
    <w:rsid w:val="001B04B4"/>
    <w:rsid w:val="001B083A"/>
    <w:rsid w:val="001B0CDA"/>
    <w:rsid w:val="001B0EBF"/>
    <w:rsid w:val="001B22EF"/>
    <w:rsid w:val="001B59B4"/>
    <w:rsid w:val="001B63EC"/>
    <w:rsid w:val="001B64AA"/>
    <w:rsid w:val="001B7137"/>
    <w:rsid w:val="001C2C75"/>
    <w:rsid w:val="001C495E"/>
    <w:rsid w:val="001C5D5E"/>
    <w:rsid w:val="001C5EBE"/>
    <w:rsid w:val="001C730B"/>
    <w:rsid w:val="001C7D93"/>
    <w:rsid w:val="001D3FB1"/>
    <w:rsid w:val="001D46E3"/>
    <w:rsid w:val="001D5BD8"/>
    <w:rsid w:val="001D7541"/>
    <w:rsid w:val="001E1248"/>
    <w:rsid w:val="001E161F"/>
    <w:rsid w:val="001E2925"/>
    <w:rsid w:val="001E7172"/>
    <w:rsid w:val="001E7D3C"/>
    <w:rsid w:val="001F1F18"/>
    <w:rsid w:val="00200CDD"/>
    <w:rsid w:val="00201B0C"/>
    <w:rsid w:val="00202696"/>
    <w:rsid w:val="00202D4E"/>
    <w:rsid w:val="00203511"/>
    <w:rsid w:val="00203A12"/>
    <w:rsid w:val="002048B6"/>
    <w:rsid w:val="00205097"/>
    <w:rsid w:val="00206218"/>
    <w:rsid w:val="0020728F"/>
    <w:rsid w:val="0020786C"/>
    <w:rsid w:val="002079A4"/>
    <w:rsid w:val="002107E8"/>
    <w:rsid w:val="002108B5"/>
    <w:rsid w:val="0021683D"/>
    <w:rsid w:val="00217F02"/>
    <w:rsid w:val="00222417"/>
    <w:rsid w:val="00222D5C"/>
    <w:rsid w:val="00222DBE"/>
    <w:rsid w:val="0022310B"/>
    <w:rsid w:val="0022508D"/>
    <w:rsid w:val="00226610"/>
    <w:rsid w:val="002278C9"/>
    <w:rsid w:val="00230340"/>
    <w:rsid w:val="002319F8"/>
    <w:rsid w:val="0023300A"/>
    <w:rsid w:val="00236AF5"/>
    <w:rsid w:val="00237D82"/>
    <w:rsid w:val="0024323D"/>
    <w:rsid w:val="00243D39"/>
    <w:rsid w:val="0024608D"/>
    <w:rsid w:val="002470D3"/>
    <w:rsid w:val="00247CC0"/>
    <w:rsid w:val="00250F6C"/>
    <w:rsid w:val="002514DD"/>
    <w:rsid w:val="00251668"/>
    <w:rsid w:val="00251993"/>
    <w:rsid w:val="00254651"/>
    <w:rsid w:val="002557AF"/>
    <w:rsid w:val="00255880"/>
    <w:rsid w:val="002566A1"/>
    <w:rsid w:val="002660F9"/>
    <w:rsid w:val="00266D83"/>
    <w:rsid w:val="002713FE"/>
    <w:rsid w:val="00274FD6"/>
    <w:rsid w:val="00276F7F"/>
    <w:rsid w:val="00281FC8"/>
    <w:rsid w:val="0028218E"/>
    <w:rsid w:val="00287FD3"/>
    <w:rsid w:val="002921F9"/>
    <w:rsid w:val="0029496B"/>
    <w:rsid w:val="00296591"/>
    <w:rsid w:val="0029791F"/>
    <w:rsid w:val="002A09B9"/>
    <w:rsid w:val="002A245E"/>
    <w:rsid w:val="002A57B8"/>
    <w:rsid w:val="002A5F6D"/>
    <w:rsid w:val="002A6138"/>
    <w:rsid w:val="002A72E1"/>
    <w:rsid w:val="002A7D8F"/>
    <w:rsid w:val="002B18A9"/>
    <w:rsid w:val="002B3B07"/>
    <w:rsid w:val="002B3F57"/>
    <w:rsid w:val="002B59CA"/>
    <w:rsid w:val="002C099A"/>
    <w:rsid w:val="002C2658"/>
    <w:rsid w:val="002C6407"/>
    <w:rsid w:val="002D209D"/>
    <w:rsid w:val="002D34D2"/>
    <w:rsid w:val="002D48AE"/>
    <w:rsid w:val="002D4B26"/>
    <w:rsid w:val="002D5808"/>
    <w:rsid w:val="002D5C57"/>
    <w:rsid w:val="002D6A1B"/>
    <w:rsid w:val="002D6AF1"/>
    <w:rsid w:val="002D7BF8"/>
    <w:rsid w:val="002E0EEE"/>
    <w:rsid w:val="002E1FA6"/>
    <w:rsid w:val="002E29DC"/>
    <w:rsid w:val="002F0358"/>
    <w:rsid w:val="002F05FF"/>
    <w:rsid w:val="002F07A4"/>
    <w:rsid w:val="002F10B4"/>
    <w:rsid w:val="002F1EE6"/>
    <w:rsid w:val="002F2ADC"/>
    <w:rsid w:val="002F4175"/>
    <w:rsid w:val="002F47CB"/>
    <w:rsid w:val="002F760C"/>
    <w:rsid w:val="00302B35"/>
    <w:rsid w:val="0030406D"/>
    <w:rsid w:val="00304156"/>
    <w:rsid w:val="0030464A"/>
    <w:rsid w:val="003064BA"/>
    <w:rsid w:val="003067F5"/>
    <w:rsid w:val="00306DAE"/>
    <w:rsid w:val="00310BB9"/>
    <w:rsid w:val="00310EC0"/>
    <w:rsid w:val="003111C3"/>
    <w:rsid w:val="00314D0C"/>
    <w:rsid w:val="0031577B"/>
    <w:rsid w:val="003225BC"/>
    <w:rsid w:val="00324527"/>
    <w:rsid w:val="00324AD4"/>
    <w:rsid w:val="0032543D"/>
    <w:rsid w:val="00325F87"/>
    <w:rsid w:val="00326920"/>
    <w:rsid w:val="0032731C"/>
    <w:rsid w:val="003307B5"/>
    <w:rsid w:val="003321A4"/>
    <w:rsid w:val="00332F8B"/>
    <w:rsid w:val="003338A8"/>
    <w:rsid w:val="003345EC"/>
    <w:rsid w:val="00340756"/>
    <w:rsid w:val="00340E15"/>
    <w:rsid w:val="00341F3E"/>
    <w:rsid w:val="00344EDE"/>
    <w:rsid w:val="003465F4"/>
    <w:rsid w:val="00347B8B"/>
    <w:rsid w:val="00351D38"/>
    <w:rsid w:val="00352BC0"/>
    <w:rsid w:val="00353EE2"/>
    <w:rsid w:val="0035428B"/>
    <w:rsid w:val="00355042"/>
    <w:rsid w:val="00355349"/>
    <w:rsid w:val="00356561"/>
    <w:rsid w:val="00357038"/>
    <w:rsid w:val="003628B4"/>
    <w:rsid w:val="00362F10"/>
    <w:rsid w:val="00363137"/>
    <w:rsid w:val="00364277"/>
    <w:rsid w:val="003709EB"/>
    <w:rsid w:val="003716E5"/>
    <w:rsid w:val="003729FF"/>
    <w:rsid w:val="00372AAD"/>
    <w:rsid w:val="003762D9"/>
    <w:rsid w:val="00376482"/>
    <w:rsid w:val="003777C1"/>
    <w:rsid w:val="003822E1"/>
    <w:rsid w:val="00382758"/>
    <w:rsid w:val="003863AC"/>
    <w:rsid w:val="00386A45"/>
    <w:rsid w:val="003915BE"/>
    <w:rsid w:val="0039238F"/>
    <w:rsid w:val="00392852"/>
    <w:rsid w:val="0039407F"/>
    <w:rsid w:val="00394E10"/>
    <w:rsid w:val="00395A3F"/>
    <w:rsid w:val="00396604"/>
    <w:rsid w:val="00396887"/>
    <w:rsid w:val="00396F7D"/>
    <w:rsid w:val="003A0139"/>
    <w:rsid w:val="003A0FDA"/>
    <w:rsid w:val="003A4C64"/>
    <w:rsid w:val="003B1360"/>
    <w:rsid w:val="003B3E0A"/>
    <w:rsid w:val="003B6F40"/>
    <w:rsid w:val="003C12DC"/>
    <w:rsid w:val="003C3D5D"/>
    <w:rsid w:val="003C451D"/>
    <w:rsid w:val="003C6507"/>
    <w:rsid w:val="003C7CEA"/>
    <w:rsid w:val="003D4DD6"/>
    <w:rsid w:val="003D6C77"/>
    <w:rsid w:val="003D7C38"/>
    <w:rsid w:val="003E41E6"/>
    <w:rsid w:val="003E61B6"/>
    <w:rsid w:val="003F1846"/>
    <w:rsid w:val="003F2A0A"/>
    <w:rsid w:val="003F7EFF"/>
    <w:rsid w:val="00401069"/>
    <w:rsid w:val="004019CD"/>
    <w:rsid w:val="00401E44"/>
    <w:rsid w:val="004024AD"/>
    <w:rsid w:val="00402B35"/>
    <w:rsid w:val="00403946"/>
    <w:rsid w:val="00404DD4"/>
    <w:rsid w:val="00405089"/>
    <w:rsid w:val="00405C72"/>
    <w:rsid w:val="00406863"/>
    <w:rsid w:val="004109E2"/>
    <w:rsid w:val="00412AF5"/>
    <w:rsid w:val="00413A68"/>
    <w:rsid w:val="00415551"/>
    <w:rsid w:val="0041688C"/>
    <w:rsid w:val="00416C04"/>
    <w:rsid w:val="00417DE4"/>
    <w:rsid w:val="00421E8D"/>
    <w:rsid w:val="0042378F"/>
    <w:rsid w:val="00424364"/>
    <w:rsid w:val="00426A97"/>
    <w:rsid w:val="00426ACE"/>
    <w:rsid w:val="00427FA3"/>
    <w:rsid w:val="00434775"/>
    <w:rsid w:val="00435ED1"/>
    <w:rsid w:val="00436BE7"/>
    <w:rsid w:val="0044496A"/>
    <w:rsid w:val="004467B9"/>
    <w:rsid w:val="00450CC2"/>
    <w:rsid w:val="00450F4B"/>
    <w:rsid w:val="00455BDC"/>
    <w:rsid w:val="004571BC"/>
    <w:rsid w:val="00457C25"/>
    <w:rsid w:val="00462A60"/>
    <w:rsid w:val="00462B26"/>
    <w:rsid w:val="004653CD"/>
    <w:rsid w:val="00465808"/>
    <w:rsid w:val="00471C42"/>
    <w:rsid w:val="00471FA6"/>
    <w:rsid w:val="004732C9"/>
    <w:rsid w:val="0047461C"/>
    <w:rsid w:val="00474D3B"/>
    <w:rsid w:val="004770A4"/>
    <w:rsid w:val="004779B9"/>
    <w:rsid w:val="00482694"/>
    <w:rsid w:val="0048337E"/>
    <w:rsid w:val="004842F8"/>
    <w:rsid w:val="004858D1"/>
    <w:rsid w:val="00485B9E"/>
    <w:rsid w:val="00487A51"/>
    <w:rsid w:val="00487CCD"/>
    <w:rsid w:val="004900B8"/>
    <w:rsid w:val="00490871"/>
    <w:rsid w:val="00490AF5"/>
    <w:rsid w:val="00492C13"/>
    <w:rsid w:val="00495638"/>
    <w:rsid w:val="00495B00"/>
    <w:rsid w:val="00495FCE"/>
    <w:rsid w:val="0049666D"/>
    <w:rsid w:val="00496F22"/>
    <w:rsid w:val="00497534"/>
    <w:rsid w:val="004A7086"/>
    <w:rsid w:val="004A74A8"/>
    <w:rsid w:val="004B5BED"/>
    <w:rsid w:val="004B5C36"/>
    <w:rsid w:val="004B7718"/>
    <w:rsid w:val="004C035A"/>
    <w:rsid w:val="004C0E91"/>
    <w:rsid w:val="004C32AB"/>
    <w:rsid w:val="004C5424"/>
    <w:rsid w:val="004D1F2C"/>
    <w:rsid w:val="004D37BC"/>
    <w:rsid w:val="004D388C"/>
    <w:rsid w:val="004D3A37"/>
    <w:rsid w:val="004D678B"/>
    <w:rsid w:val="004E010F"/>
    <w:rsid w:val="004E24F9"/>
    <w:rsid w:val="004E4973"/>
    <w:rsid w:val="004E4CC1"/>
    <w:rsid w:val="004E6185"/>
    <w:rsid w:val="004F3169"/>
    <w:rsid w:val="004F4617"/>
    <w:rsid w:val="004F5CD4"/>
    <w:rsid w:val="004F746F"/>
    <w:rsid w:val="004F754F"/>
    <w:rsid w:val="00500895"/>
    <w:rsid w:val="00500E6E"/>
    <w:rsid w:val="00504D20"/>
    <w:rsid w:val="005112FE"/>
    <w:rsid w:val="00512860"/>
    <w:rsid w:val="00512B71"/>
    <w:rsid w:val="00513F09"/>
    <w:rsid w:val="005142F2"/>
    <w:rsid w:val="00515056"/>
    <w:rsid w:val="00515842"/>
    <w:rsid w:val="00517EB7"/>
    <w:rsid w:val="00521C30"/>
    <w:rsid w:val="00521D2D"/>
    <w:rsid w:val="00522FB4"/>
    <w:rsid w:val="00524BD6"/>
    <w:rsid w:val="00527ACB"/>
    <w:rsid w:val="005301C6"/>
    <w:rsid w:val="00532AE4"/>
    <w:rsid w:val="00535275"/>
    <w:rsid w:val="00535631"/>
    <w:rsid w:val="00537FBA"/>
    <w:rsid w:val="00541562"/>
    <w:rsid w:val="00543DE9"/>
    <w:rsid w:val="00551856"/>
    <w:rsid w:val="00551940"/>
    <w:rsid w:val="00553FD3"/>
    <w:rsid w:val="00554EA8"/>
    <w:rsid w:val="00555B32"/>
    <w:rsid w:val="005604EA"/>
    <w:rsid w:val="00561C5D"/>
    <w:rsid w:val="00562B4F"/>
    <w:rsid w:val="00566136"/>
    <w:rsid w:val="0056629E"/>
    <w:rsid w:val="005662A1"/>
    <w:rsid w:val="00570B32"/>
    <w:rsid w:val="0057295B"/>
    <w:rsid w:val="00583BF1"/>
    <w:rsid w:val="0058568E"/>
    <w:rsid w:val="00586452"/>
    <w:rsid w:val="00587CFF"/>
    <w:rsid w:val="00587DBC"/>
    <w:rsid w:val="0059342D"/>
    <w:rsid w:val="00593565"/>
    <w:rsid w:val="00595EAE"/>
    <w:rsid w:val="005966FD"/>
    <w:rsid w:val="00596E7F"/>
    <w:rsid w:val="005A197D"/>
    <w:rsid w:val="005A2720"/>
    <w:rsid w:val="005A49A8"/>
    <w:rsid w:val="005B238D"/>
    <w:rsid w:val="005B2556"/>
    <w:rsid w:val="005B292F"/>
    <w:rsid w:val="005B3A31"/>
    <w:rsid w:val="005B6B11"/>
    <w:rsid w:val="005B6F14"/>
    <w:rsid w:val="005C081C"/>
    <w:rsid w:val="005C1909"/>
    <w:rsid w:val="005C24E9"/>
    <w:rsid w:val="005C3B0F"/>
    <w:rsid w:val="005C4759"/>
    <w:rsid w:val="005C4781"/>
    <w:rsid w:val="005C4B0B"/>
    <w:rsid w:val="005C67A6"/>
    <w:rsid w:val="005D064E"/>
    <w:rsid w:val="005D2269"/>
    <w:rsid w:val="005D3FF9"/>
    <w:rsid w:val="005D53EA"/>
    <w:rsid w:val="005D7ADA"/>
    <w:rsid w:val="005E0E29"/>
    <w:rsid w:val="005E28DB"/>
    <w:rsid w:val="005E4635"/>
    <w:rsid w:val="005E4D78"/>
    <w:rsid w:val="005E742F"/>
    <w:rsid w:val="005F00DD"/>
    <w:rsid w:val="005F11F0"/>
    <w:rsid w:val="005F176F"/>
    <w:rsid w:val="005F2D83"/>
    <w:rsid w:val="005F449D"/>
    <w:rsid w:val="00600DF0"/>
    <w:rsid w:val="006102CD"/>
    <w:rsid w:val="0061241D"/>
    <w:rsid w:val="00613412"/>
    <w:rsid w:val="006157E5"/>
    <w:rsid w:val="00616E2E"/>
    <w:rsid w:val="00620327"/>
    <w:rsid w:val="0062176F"/>
    <w:rsid w:val="00624582"/>
    <w:rsid w:val="006245E2"/>
    <w:rsid w:val="00626606"/>
    <w:rsid w:val="00633A69"/>
    <w:rsid w:val="00635867"/>
    <w:rsid w:val="00635C8A"/>
    <w:rsid w:val="00636677"/>
    <w:rsid w:val="006378D6"/>
    <w:rsid w:val="00640DBD"/>
    <w:rsid w:val="00641C5A"/>
    <w:rsid w:val="00643168"/>
    <w:rsid w:val="006460ED"/>
    <w:rsid w:val="00646166"/>
    <w:rsid w:val="00650741"/>
    <w:rsid w:val="0065087A"/>
    <w:rsid w:val="00652AA8"/>
    <w:rsid w:val="00655144"/>
    <w:rsid w:val="006563B8"/>
    <w:rsid w:val="0065671B"/>
    <w:rsid w:val="00662A43"/>
    <w:rsid w:val="006630EE"/>
    <w:rsid w:val="0066403F"/>
    <w:rsid w:val="0066487D"/>
    <w:rsid w:val="00665DB1"/>
    <w:rsid w:val="006671ED"/>
    <w:rsid w:val="0067066F"/>
    <w:rsid w:val="00670A13"/>
    <w:rsid w:val="00671B1A"/>
    <w:rsid w:val="00672E5E"/>
    <w:rsid w:val="00672EAC"/>
    <w:rsid w:val="00673047"/>
    <w:rsid w:val="00681FA7"/>
    <w:rsid w:val="00682065"/>
    <w:rsid w:val="006824A8"/>
    <w:rsid w:val="00684627"/>
    <w:rsid w:val="006848C4"/>
    <w:rsid w:val="00687E61"/>
    <w:rsid w:val="00687E77"/>
    <w:rsid w:val="00690BA8"/>
    <w:rsid w:val="0069100A"/>
    <w:rsid w:val="0069220D"/>
    <w:rsid w:val="00693A66"/>
    <w:rsid w:val="00693C0A"/>
    <w:rsid w:val="0069677B"/>
    <w:rsid w:val="00696915"/>
    <w:rsid w:val="00696AD4"/>
    <w:rsid w:val="006A1611"/>
    <w:rsid w:val="006A2D4A"/>
    <w:rsid w:val="006A2D76"/>
    <w:rsid w:val="006A49B2"/>
    <w:rsid w:val="006A587A"/>
    <w:rsid w:val="006A6719"/>
    <w:rsid w:val="006A7AAE"/>
    <w:rsid w:val="006B0C79"/>
    <w:rsid w:val="006B7609"/>
    <w:rsid w:val="006B7D82"/>
    <w:rsid w:val="006C1150"/>
    <w:rsid w:val="006C299D"/>
    <w:rsid w:val="006C3D93"/>
    <w:rsid w:val="006C529A"/>
    <w:rsid w:val="006C6F17"/>
    <w:rsid w:val="006D055D"/>
    <w:rsid w:val="006D3E15"/>
    <w:rsid w:val="006D558E"/>
    <w:rsid w:val="006E0C2C"/>
    <w:rsid w:val="006E30D3"/>
    <w:rsid w:val="006E3F1D"/>
    <w:rsid w:val="006E53AE"/>
    <w:rsid w:val="006E645E"/>
    <w:rsid w:val="006E67A5"/>
    <w:rsid w:val="006F020C"/>
    <w:rsid w:val="006F0815"/>
    <w:rsid w:val="006F1CD2"/>
    <w:rsid w:val="006F6978"/>
    <w:rsid w:val="006F7B23"/>
    <w:rsid w:val="0070172A"/>
    <w:rsid w:val="00701B16"/>
    <w:rsid w:val="0070221A"/>
    <w:rsid w:val="0070526E"/>
    <w:rsid w:val="007060F4"/>
    <w:rsid w:val="00706906"/>
    <w:rsid w:val="00707DDA"/>
    <w:rsid w:val="00710269"/>
    <w:rsid w:val="00712594"/>
    <w:rsid w:val="00712AC1"/>
    <w:rsid w:val="007148B3"/>
    <w:rsid w:val="00715540"/>
    <w:rsid w:val="00715716"/>
    <w:rsid w:val="0071774E"/>
    <w:rsid w:val="00720D2D"/>
    <w:rsid w:val="00722043"/>
    <w:rsid w:val="007243E4"/>
    <w:rsid w:val="007246A7"/>
    <w:rsid w:val="0072785D"/>
    <w:rsid w:val="00730B50"/>
    <w:rsid w:val="007314F3"/>
    <w:rsid w:val="00731962"/>
    <w:rsid w:val="00733101"/>
    <w:rsid w:val="0073422C"/>
    <w:rsid w:val="00735AD2"/>
    <w:rsid w:val="00736D5D"/>
    <w:rsid w:val="00737D14"/>
    <w:rsid w:val="00740266"/>
    <w:rsid w:val="00743361"/>
    <w:rsid w:val="0074361A"/>
    <w:rsid w:val="007466BA"/>
    <w:rsid w:val="0074728E"/>
    <w:rsid w:val="00750688"/>
    <w:rsid w:val="00750825"/>
    <w:rsid w:val="00755022"/>
    <w:rsid w:val="0075527A"/>
    <w:rsid w:val="00760E2D"/>
    <w:rsid w:val="00761CFA"/>
    <w:rsid w:val="007633A4"/>
    <w:rsid w:val="0076357B"/>
    <w:rsid w:val="00765D55"/>
    <w:rsid w:val="00767E73"/>
    <w:rsid w:val="00770253"/>
    <w:rsid w:val="00771843"/>
    <w:rsid w:val="0077243C"/>
    <w:rsid w:val="00772C0A"/>
    <w:rsid w:val="007748A9"/>
    <w:rsid w:val="00774BF5"/>
    <w:rsid w:val="00776F8F"/>
    <w:rsid w:val="0078041D"/>
    <w:rsid w:val="007808E3"/>
    <w:rsid w:val="007822CF"/>
    <w:rsid w:val="007829F6"/>
    <w:rsid w:val="00782AF2"/>
    <w:rsid w:val="00782ED5"/>
    <w:rsid w:val="00784976"/>
    <w:rsid w:val="00786317"/>
    <w:rsid w:val="00792D38"/>
    <w:rsid w:val="0079532D"/>
    <w:rsid w:val="007A4BFC"/>
    <w:rsid w:val="007A5686"/>
    <w:rsid w:val="007A5E34"/>
    <w:rsid w:val="007B036A"/>
    <w:rsid w:val="007B5ED4"/>
    <w:rsid w:val="007B6BFB"/>
    <w:rsid w:val="007C51C0"/>
    <w:rsid w:val="007C5984"/>
    <w:rsid w:val="007C682E"/>
    <w:rsid w:val="007D500F"/>
    <w:rsid w:val="007E0936"/>
    <w:rsid w:val="007E146C"/>
    <w:rsid w:val="007E1B6C"/>
    <w:rsid w:val="007E2FBB"/>
    <w:rsid w:val="007E4B3E"/>
    <w:rsid w:val="007E5D31"/>
    <w:rsid w:val="007E65A2"/>
    <w:rsid w:val="007E7A6B"/>
    <w:rsid w:val="007F09F0"/>
    <w:rsid w:val="007F29C2"/>
    <w:rsid w:val="007F5134"/>
    <w:rsid w:val="007F54B4"/>
    <w:rsid w:val="007F5612"/>
    <w:rsid w:val="00801D18"/>
    <w:rsid w:val="00803802"/>
    <w:rsid w:val="0080393F"/>
    <w:rsid w:val="00803E31"/>
    <w:rsid w:val="008066E9"/>
    <w:rsid w:val="00807160"/>
    <w:rsid w:val="00810360"/>
    <w:rsid w:val="00810F85"/>
    <w:rsid w:val="00811A69"/>
    <w:rsid w:val="00813360"/>
    <w:rsid w:val="00813A21"/>
    <w:rsid w:val="00814F8A"/>
    <w:rsid w:val="00822FB5"/>
    <w:rsid w:val="00824376"/>
    <w:rsid w:val="00824F4D"/>
    <w:rsid w:val="0082652F"/>
    <w:rsid w:val="0082789D"/>
    <w:rsid w:val="00827A05"/>
    <w:rsid w:val="008317E0"/>
    <w:rsid w:val="00832701"/>
    <w:rsid w:val="00834361"/>
    <w:rsid w:val="0083495E"/>
    <w:rsid w:val="00834ADC"/>
    <w:rsid w:val="00844F4A"/>
    <w:rsid w:val="0084592D"/>
    <w:rsid w:val="008516D9"/>
    <w:rsid w:val="00853E2B"/>
    <w:rsid w:val="0085519E"/>
    <w:rsid w:val="00855311"/>
    <w:rsid w:val="0085640F"/>
    <w:rsid w:val="00856E53"/>
    <w:rsid w:val="00857153"/>
    <w:rsid w:val="008573ED"/>
    <w:rsid w:val="0085791F"/>
    <w:rsid w:val="00861340"/>
    <w:rsid w:val="00866584"/>
    <w:rsid w:val="00866CB4"/>
    <w:rsid w:val="00867117"/>
    <w:rsid w:val="00867899"/>
    <w:rsid w:val="00870F54"/>
    <w:rsid w:val="0087442E"/>
    <w:rsid w:val="00875522"/>
    <w:rsid w:val="00882DF5"/>
    <w:rsid w:val="00884210"/>
    <w:rsid w:val="0088464E"/>
    <w:rsid w:val="00890E19"/>
    <w:rsid w:val="00895A0B"/>
    <w:rsid w:val="00896CCC"/>
    <w:rsid w:val="008A21F1"/>
    <w:rsid w:val="008A5DF3"/>
    <w:rsid w:val="008A6B16"/>
    <w:rsid w:val="008B06F4"/>
    <w:rsid w:val="008B321A"/>
    <w:rsid w:val="008C4231"/>
    <w:rsid w:val="008C5CB5"/>
    <w:rsid w:val="008C7EE2"/>
    <w:rsid w:val="008D1D67"/>
    <w:rsid w:val="008D3402"/>
    <w:rsid w:val="008D3D47"/>
    <w:rsid w:val="008D4B74"/>
    <w:rsid w:val="008E04E6"/>
    <w:rsid w:val="008E3A78"/>
    <w:rsid w:val="008E63F9"/>
    <w:rsid w:val="008E7FB3"/>
    <w:rsid w:val="008F01FF"/>
    <w:rsid w:val="008F0C7F"/>
    <w:rsid w:val="008F3FC7"/>
    <w:rsid w:val="008F5301"/>
    <w:rsid w:val="008F640D"/>
    <w:rsid w:val="009009EB"/>
    <w:rsid w:val="00903771"/>
    <w:rsid w:val="00905DBA"/>
    <w:rsid w:val="0090662F"/>
    <w:rsid w:val="009067D0"/>
    <w:rsid w:val="009109B0"/>
    <w:rsid w:val="00910FC7"/>
    <w:rsid w:val="00911904"/>
    <w:rsid w:val="00913DFC"/>
    <w:rsid w:val="00915096"/>
    <w:rsid w:val="00915809"/>
    <w:rsid w:val="00915F50"/>
    <w:rsid w:val="0091615C"/>
    <w:rsid w:val="009173FD"/>
    <w:rsid w:val="009217AB"/>
    <w:rsid w:val="00923683"/>
    <w:rsid w:val="00923EA6"/>
    <w:rsid w:val="00926CE3"/>
    <w:rsid w:val="00927698"/>
    <w:rsid w:val="00930990"/>
    <w:rsid w:val="00931B5A"/>
    <w:rsid w:val="0093215F"/>
    <w:rsid w:val="00937450"/>
    <w:rsid w:val="00942AF4"/>
    <w:rsid w:val="00950089"/>
    <w:rsid w:val="009503D8"/>
    <w:rsid w:val="0095047D"/>
    <w:rsid w:val="00950CBD"/>
    <w:rsid w:val="00956BF6"/>
    <w:rsid w:val="00956D9D"/>
    <w:rsid w:val="00956FF6"/>
    <w:rsid w:val="009609AD"/>
    <w:rsid w:val="009612D6"/>
    <w:rsid w:val="00961388"/>
    <w:rsid w:val="0096265F"/>
    <w:rsid w:val="009631CF"/>
    <w:rsid w:val="00963D1C"/>
    <w:rsid w:val="00966081"/>
    <w:rsid w:val="00967575"/>
    <w:rsid w:val="00971625"/>
    <w:rsid w:val="00971976"/>
    <w:rsid w:val="00971E54"/>
    <w:rsid w:val="00973C2A"/>
    <w:rsid w:val="009742EA"/>
    <w:rsid w:val="0097690F"/>
    <w:rsid w:val="00977300"/>
    <w:rsid w:val="00982662"/>
    <w:rsid w:val="00985386"/>
    <w:rsid w:val="009912C8"/>
    <w:rsid w:val="00994BBB"/>
    <w:rsid w:val="009962EA"/>
    <w:rsid w:val="009A097D"/>
    <w:rsid w:val="009A1CD4"/>
    <w:rsid w:val="009A2E54"/>
    <w:rsid w:val="009A54E4"/>
    <w:rsid w:val="009A6F42"/>
    <w:rsid w:val="009A7299"/>
    <w:rsid w:val="009B13AE"/>
    <w:rsid w:val="009B21FD"/>
    <w:rsid w:val="009B40A5"/>
    <w:rsid w:val="009B4F55"/>
    <w:rsid w:val="009B54E0"/>
    <w:rsid w:val="009B568A"/>
    <w:rsid w:val="009B6AA6"/>
    <w:rsid w:val="009B7335"/>
    <w:rsid w:val="009C50F7"/>
    <w:rsid w:val="009D08CE"/>
    <w:rsid w:val="009D0DB9"/>
    <w:rsid w:val="009D185B"/>
    <w:rsid w:val="009D3EA5"/>
    <w:rsid w:val="009E0B78"/>
    <w:rsid w:val="009E3F02"/>
    <w:rsid w:val="009E5D45"/>
    <w:rsid w:val="009E7613"/>
    <w:rsid w:val="009F041A"/>
    <w:rsid w:val="009F05CB"/>
    <w:rsid w:val="009F3C87"/>
    <w:rsid w:val="009F487E"/>
    <w:rsid w:val="009F4992"/>
    <w:rsid w:val="009F6FC3"/>
    <w:rsid w:val="00A01FA9"/>
    <w:rsid w:val="00A02890"/>
    <w:rsid w:val="00A10747"/>
    <w:rsid w:val="00A17670"/>
    <w:rsid w:val="00A2002F"/>
    <w:rsid w:val="00A20AC7"/>
    <w:rsid w:val="00A20CD8"/>
    <w:rsid w:val="00A2371B"/>
    <w:rsid w:val="00A23D91"/>
    <w:rsid w:val="00A25C18"/>
    <w:rsid w:val="00A30D10"/>
    <w:rsid w:val="00A313F3"/>
    <w:rsid w:val="00A313F8"/>
    <w:rsid w:val="00A31ECF"/>
    <w:rsid w:val="00A32EF1"/>
    <w:rsid w:val="00A34ECD"/>
    <w:rsid w:val="00A35666"/>
    <w:rsid w:val="00A35E0E"/>
    <w:rsid w:val="00A3695B"/>
    <w:rsid w:val="00A37601"/>
    <w:rsid w:val="00A40308"/>
    <w:rsid w:val="00A44E7C"/>
    <w:rsid w:val="00A458D2"/>
    <w:rsid w:val="00A51BCF"/>
    <w:rsid w:val="00A51C35"/>
    <w:rsid w:val="00A52C19"/>
    <w:rsid w:val="00A53438"/>
    <w:rsid w:val="00A56499"/>
    <w:rsid w:val="00A56A6D"/>
    <w:rsid w:val="00A60D88"/>
    <w:rsid w:val="00A6150F"/>
    <w:rsid w:val="00A64A8A"/>
    <w:rsid w:val="00A70AFE"/>
    <w:rsid w:val="00A73328"/>
    <w:rsid w:val="00A73CC8"/>
    <w:rsid w:val="00A745AF"/>
    <w:rsid w:val="00A753F6"/>
    <w:rsid w:val="00A765B6"/>
    <w:rsid w:val="00A80EE8"/>
    <w:rsid w:val="00A81726"/>
    <w:rsid w:val="00A8482C"/>
    <w:rsid w:val="00A8517C"/>
    <w:rsid w:val="00A85A93"/>
    <w:rsid w:val="00A92CDC"/>
    <w:rsid w:val="00A95470"/>
    <w:rsid w:val="00A95675"/>
    <w:rsid w:val="00A95E56"/>
    <w:rsid w:val="00A96001"/>
    <w:rsid w:val="00A97E3D"/>
    <w:rsid w:val="00AA06F1"/>
    <w:rsid w:val="00AA12A9"/>
    <w:rsid w:val="00AA1C98"/>
    <w:rsid w:val="00AB0263"/>
    <w:rsid w:val="00AB381E"/>
    <w:rsid w:val="00AB76B7"/>
    <w:rsid w:val="00AC7788"/>
    <w:rsid w:val="00AC79F8"/>
    <w:rsid w:val="00AD120F"/>
    <w:rsid w:val="00AD1638"/>
    <w:rsid w:val="00AD41F5"/>
    <w:rsid w:val="00AD4215"/>
    <w:rsid w:val="00AD734F"/>
    <w:rsid w:val="00AE26C9"/>
    <w:rsid w:val="00AF0A65"/>
    <w:rsid w:val="00AF21B3"/>
    <w:rsid w:val="00AF3C8E"/>
    <w:rsid w:val="00AF42BD"/>
    <w:rsid w:val="00AF4D68"/>
    <w:rsid w:val="00AF7332"/>
    <w:rsid w:val="00AF7886"/>
    <w:rsid w:val="00B020C5"/>
    <w:rsid w:val="00B053E7"/>
    <w:rsid w:val="00B05F5A"/>
    <w:rsid w:val="00B10F08"/>
    <w:rsid w:val="00B10F4D"/>
    <w:rsid w:val="00B1486A"/>
    <w:rsid w:val="00B16E98"/>
    <w:rsid w:val="00B205EA"/>
    <w:rsid w:val="00B20DBC"/>
    <w:rsid w:val="00B2724B"/>
    <w:rsid w:val="00B3743B"/>
    <w:rsid w:val="00B409AA"/>
    <w:rsid w:val="00B435C2"/>
    <w:rsid w:val="00B44390"/>
    <w:rsid w:val="00B45FC0"/>
    <w:rsid w:val="00B463D5"/>
    <w:rsid w:val="00B5142A"/>
    <w:rsid w:val="00B524AF"/>
    <w:rsid w:val="00B526B3"/>
    <w:rsid w:val="00B52F78"/>
    <w:rsid w:val="00B530F5"/>
    <w:rsid w:val="00B548EF"/>
    <w:rsid w:val="00B564DB"/>
    <w:rsid w:val="00B57B58"/>
    <w:rsid w:val="00B62A77"/>
    <w:rsid w:val="00B62C00"/>
    <w:rsid w:val="00B62C52"/>
    <w:rsid w:val="00B72BFB"/>
    <w:rsid w:val="00B761B3"/>
    <w:rsid w:val="00B77B28"/>
    <w:rsid w:val="00B80053"/>
    <w:rsid w:val="00B8177B"/>
    <w:rsid w:val="00B85436"/>
    <w:rsid w:val="00B85BEF"/>
    <w:rsid w:val="00B86520"/>
    <w:rsid w:val="00B8741D"/>
    <w:rsid w:val="00B9055B"/>
    <w:rsid w:val="00B909C1"/>
    <w:rsid w:val="00B91C9B"/>
    <w:rsid w:val="00B92491"/>
    <w:rsid w:val="00B92F85"/>
    <w:rsid w:val="00B9566B"/>
    <w:rsid w:val="00B964E9"/>
    <w:rsid w:val="00BA0011"/>
    <w:rsid w:val="00BA0B07"/>
    <w:rsid w:val="00BA29D9"/>
    <w:rsid w:val="00BA32B9"/>
    <w:rsid w:val="00BA459C"/>
    <w:rsid w:val="00BB07B2"/>
    <w:rsid w:val="00BB0BA1"/>
    <w:rsid w:val="00BB2E55"/>
    <w:rsid w:val="00BB3935"/>
    <w:rsid w:val="00BB39BE"/>
    <w:rsid w:val="00BB5BC7"/>
    <w:rsid w:val="00BB78BC"/>
    <w:rsid w:val="00BB7BCA"/>
    <w:rsid w:val="00BC0394"/>
    <w:rsid w:val="00BC137C"/>
    <w:rsid w:val="00BC42B9"/>
    <w:rsid w:val="00BC4F23"/>
    <w:rsid w:val="00BC5546"/>
    <w:rsid w:val="00BC5839"/>
    <w:rsid w:val="00BC72DD"/>
    <w:rsid w:val="00BD09F1"/>
    <w:rsid w:val="00BD1372"/>
    <w:rsid w:val="00BD277E"/>
    <w:rsid w:val="00BD2790"/>
    <w:rsid w:val="00BD3BC6"/>
    <w:rsid w:val="00BD63FD"/>
    <w:rsid w:val="00BD720C"/>
    <w:rsid w:val="00BE1FF3"/>
    <w:rsid w:val="00BE1FFC"/>
    <w:rsid w:val="00BF19CE"/>
    <w:rsid w:val="00BF2410"/>
    <w:rsid w:val="00BF4234"/>
    <w:rsid w:val="00BF79A1"/>
    <w:rsid w:val="00C000EC"/>
    <w:rsid w:val="00C0027C"/>
    <w:rsid w:val="00C004E9"/>
    <w:rsid w:val="00C00B7B"/>
    <w:rsid w:val="00C0249D"/>
    <w:rsid w:val="00C04150"/>
    <w:rsid w:val="00C047F0"/>
    <w:rsid w:val="00C0610C"/>
    <w:rsid w:val="00C065BE"/>
    <w:rsid w:val="00C065ED"/>
    <w:rsid w:val="00C11994"/>
    <w:rsid w:val="00C122FA"/>
    <w:rsid w:val="00C13501"/>
    <w:rsid w:val="00C1381F"/>
    <w:rsid w:val="00C200AD"/>
    <w:rsid w:val="00C304B5"/>
    <w:rsid w:val="00C337BD"/>
    <w:rsid w:val="00C353A2"/>
    <w:rsid w:val="00C37A05"/>
    <w:rsid w:val="00C410E4"/>
    <w:rsid w:val="00C42ED8"/>
    <w:rsid w:val="00C44567"/>
    <w:rsid w:val="00C514D4"/>
    <w:rsid w:val="00C51D88"/>
    <w:rsid w:val="00C55894"/>
    <w:rsid w:val="00C57769"/>
    <w:rsid w:val="00C62611"/>
    <w:rsid w:val="00C643A7"/>
    <w:rsid w:val="00C6467B"/>
    <w:rsid w:val="00C64858"/>
    <w:rsid w:val="00C65BAB"/>
    <w:rsid w:val="00C70A3C"/>
    <w:rsid w:val="00C7227A"/>
    <w:rsid w:val="00C7527C"/>
    <w:rsid w:val="00C76216"/>
    <w:rsid w:val="00C85071"/>
    <w:rsid w:val="00C8675A"/>
    <w:rsid w:val="00C900A4"/>
    <w:rsid w:val="00C90A28"/>
    <w:rsid w:val="00C90A38"/>
    <w:rsid w:val="00C97F6C"/>
    <w:rsid w:val="00CA60EA"/>
    <w:rsid w:val="00CB1D19"/>
    <w:rsid w:val="00CC2215"/>
    <w:rsid w:val="00CC3FF1"/>
    <w:rsid w:val="00CC4CF9"/>
    <w:rsid w:val="00CC609B"/>
    <w:rsid w:val="00CD4450"/>
    <w:rsid w:val="00CD59BC"/>
    <w:rsid w:val="00CE0B15"/>
    <w:rsid w:val="00CE2058"/>
    <w:rsid w:val="00CE4BD2"/>
    <w:rsid w:val="00CE4CF8"/>
    <w:rsid w:val="00CE5693"/>
    <w:rsid w:val="00CE5E16"/>
    <w:rsid w:val="00CE5E62"/>
    <w:rsid w:val="00CE6B61"/>
    <w:rsid w:val="00CE7957"/>
    <w:rsid w:val="00CF1E54"/>
    <w:rsid w:val="00CF2FBF"/>
    <w:rsid w:val="00D05E80"/>
    <w:rsid w:val="00D1040D"/>
    <w:rsid w:val="00D125AF"/>
    <w:rsid w:val="00D14B68"/>
    <w:rsid w:val="00D20D3B"/>
    <w:rsid w:val="00D25030"/>
    <w:rsid w:val="00D25A0D"/>
    <w:rsid w:val="00D25BBF"/>
    <w:rsid w:val="00D26A79"/>
    <w:rsid w:val="00D26E8C"/>
    <w:rsid w:val="00D27FEE"/>
    <w:rsid w:val="00D305FD"/>
    <w:rsid w:val="00D329DF"/>
    <w:rsid w:val="00D32E00"/>
    <w:rsid w:val="00D33477"/>
    <w:rsid w:val="00D345AF"/>
    <w:rsid w:val="00D365BB"/>
    <w:rsid w:val="00D36DD7"/>
    <w:rsid w:val="00D4443E"/>
    <w:rsid w:val="00D47BE3"/>
    <w:rsid w:val="00D51B7D"/>
    <w:rsid w:val="00D51FF3"/>
    <w:rsid w:val="00D52F29"/>
    <w:rsid w:val="00D538CA"/>
    <w:rsid w:val="00D54884"/>
    <w:rsid w:val="00D54FB9"/>
    <w:rsid w:val="00D6038B"/>
    <w:rsid w:val="00D608BD"/>
    <w:rsid w:val="00D61CA5"/>
    <w:rsid w:val="00D61FDF"/>
    <w:rsid w:val="00D63739"/>
    <w:rsid w:val="00D63C88"/>
    <w:rsid w:val="00D7143F"/>
    <w:rsid w:val="00D72C30"/>
    <w:rsid w:val="00D75BEB"/>
    <w:rsid w:val="00D81D82"/>
    <w:rsid w:val="00D85A6A"/>
    <w:rsid w:val="00D86750"/>
    <w:rsid w:val="00D871B7"/>
    <w:rsid w:val="00D87B6B"/>
    <w:rsid w:val="00D90480"/>
    <w:rsid w:val="00D915F1"/>
    <w:rsid w:val="00D92145"/>
    <w:rsid w:val="00D931ED"/>
    <w:rsid w:val="00D93657"/>
    <w:rsid w:val="00D95AE1"/>
    <w:rsid w:val="00D969CD"/>
    <w:rsid w:val="00D96AE5"/>
    <w:rsid w:val="00D97137"/>
    <w:rsid w:val="00D97E86"/>
    <w:rsid w:val="00DA0E13"/>
    <w:rsid w:val="00DA1B8E"/>
    <w:rsid w:val="00DA20EF"/>
    <w:rsid w:val="00DB2CD9"/>
    <w:rsid w:val="00DB3272"/>
    <w:rsid w:val="00DB61EB"/>
    <w:rsid w:val="00DB76FF"/>
    <w:rsid w:val="00DC044D"/>
    <w:rsid w:val="00DC077C"/>
    <w:rsid w:val="00DD15B9"/>
    <w:rsid w:val="00DD1A71"/>
    <w:rsid w:val="00DD403F"/>
    <w:rsid w:val="00DD4642"/>
    <w:rsid w:val="00DD4B1B"/>
    <w:rsid w:val="00DD5B4D"/>
    <w:rsid w:val="00DD6999"/>
    <w:rsid w:val="00DE2A3D"/>
    <w:rsid w:val="00DE4014"/>
    <w:rsid w:val="00DE4098"/>
    <w:rsid w:val="00DE41F3"/>
    <w:rsid w:val="00DE4BFD"/>
    <w:rsid w:val="00DE50E3"/>
    <w:rsid w:val="00DE5CA4"/>
    <w:rsid w:val="00DE683C"/>
    <w:rsid w:val="00DE6C86"/>
    <w:rsid w:val="00DE7504"/>
    <w:rsid w:val="00DF202C"/>
    <w:rsid w:val="00DF39D7"/>
    <w:rsid w:val="00DF3BB0"/>
    <w:rsid w:val="00DF44CD"/>
    <w:rsid w:val="00DF54BE"/>
    <w:rsid w:val="00DF56F9"/>
    <w:rsid w:val="00DF5AC0"/>
    <w:rsid w:val="00DF6EE7"/>
    <w:rsid w:val="00DF7491"/>
    <w:rsid w:val="00DF7BAA"/>
    <w:rsid w:val="00E072C4"/>
    <w:rsid w:val="00E073C2"/>
    <w:rsid w:val="00E10AFA"/>
    <w:rsid w:val="00E1114B"/>
    <w:rsid w:val="00E12C49"/>
    <w:rsid w:val="00E12E70"/>
    <w:rsid w:val="00E131C3"/>
    <w:rsid w:val="00E168BE"/>
    <w:rsid w:val="00E20FF0"/>
    <w:rsid w:val="00E25C8F"/>
    <w:rsid w:val="00E30AB3"/>
    <w:rsid w:val="00E32A24"/>
    <w:rsid w:val="00E32CB0"/>
    <w:rsid w:val="00E4060D"/>
    <w:rsid w:val="00E41477"/>
    <w:rsid w:val="00E41ABC"/>
    <w:rsid w:val="00E4235B"/>
    <w:rsid w:val="00E44C8E"/>
    <w:rsid w:val="00E453CA"/>
    <w:rsid w:val="00E46DCD"/>
    <w:rsid w:val="00E47A59"/>
    <w:rsid w:val="00E52F83"/>
    <w:rsid w:val="00E53B55"/>
    <w:rsid w:val="00E53F73"/>
    <w:rsid w:val="00E5420C"/>
    <w:rsid w:val="00E55125"/>
    <w:rsid w:val="00E6074F"/>
    <w:rsid w:val="00E608F1"/>
    <w:rsid w:val="00E651CF"/>
    <w:rsid w:val="00E658AB"/>
    <w:rsid w:val="00E65F2D"/>
    <w:rsid w:val="00E67086"/>
    <w:rsid w:val="00E672F7"/>
    <w:rsid w:val="00E70554"/>
    <w:rsid w:val="00E736FD"/>
    <w:rsid w:val="00E8017A"/>
    <w:rsid w:val="00E84364"/>
    <w:rsid w:val="00E84588"/>
    <w:rsid w:val="00E84689"/>
    <w:rsid w:val="00E85997"/>
    <w:rsid w:val="00E91154"/>
    <w:rsid w:val="00E91D7B"/>
    <w:rsid w:val="00E92AFD"/>
    <w:rsid w:val="00E960B9"/>
    <w:rsid w:val="00E96E1F"/>
    <w:rsid w:val="00E971FB"/>
    <w:rsid w:val="00EA17D3"/>
    <w:rsid w:val="00EA4D05"/>
    <w:rsid w:val="00EA4F54"/>
    <w:rsid w:val="00EA5E07"/>
    <w:rsid w:val="00EA6217"/>
    <w:rsid w:val="00EB1F5C"/>
    <w:rsid w:val="00EB21F6"/>
    <w:rsid w:val="00EB2391"/>
    <w:rsid w:val="00EB3D02"/>
    <w:rsid w:val="00EB46F5"/>
    <w:rsid w:val="00EB6144"/>
    <w:rsid w:val="00EB6385"/>
    <w:rsid w:val="00EC0E81"/>
    <w:rsid w:val="00EC23A6"/>
    <w:rsid w:val="00EC40A5"/>
    <w:rsid w:val="00ED18D5"/>
    <w:rsid w:val="00ED35F6"/>
    <w:rsid w:val="00ED5689"/>
    <w:rsid w:val="00ED6A1E"/>
    <w:rsid w:val="00ED6B6E"/>
    <w:rsid w:val="00ED6CEB"/>
    <w:rsid w:val="00ED7E02"/>
    <w:rsid w:val="00EE21AA"/>
    <w:rsid w:val="00EE28E0"/>
    <w:rsid w:val="00EE7F02"/>
    <w:rsid w:val="00EF058C"/>
    <w:rsid w:val="00F03D36"/>
    <w:rsid w:val="00F1352A"/>
    <w:rsid w:val="00F13E46"/>
    <w:rsid w:val="00F212D2"/>
    <w:rsid w:val="00F21FC4"/>
    <w:rsid w:val="00F24F94"/>
    <w:rsid w:val="00F262D4"/>
    <w:rsid w:val="00F30A6B"/>
    <w:rsid w:val="00F3224B"/>
    <w:rsid w:val="00F33B9C"/>
    <w:rsid w:val="00F33BE0"/>
    <w:rsid w:val="00F43826"/>
    <w:rsid w:val="00F43E34"/>
    <w:rsid w:val="00F462D6"/>
    <w:rsid w:val="00F46CBC"/>
    <w:rsid w:val="00F508C3"/>
    <w:rsid w:val="00F50F81"/>
    <w:rsid w:val="00F5128D"/>
    <w:rsid w:val="00F55157"/>
    <w:rsid w:val="00F55BB7"/>
    <w:rsid w:val="00F577E5"/>
    <w:rsid w:val="00F602B2"/>
    <w:rsid w:val="00F60EEB"/>
    <w:rsid w:val="00F62516"/>
    <w:rsid w:val="00F626D2"/>
    <w:rsid w:val="00F628C9"/>
    <w:rsid w:val="00F663C2"/>
    <w:rsid w:val="00F670DA"/>
    <w:rsid w:val="00F70BCB"/>
    <w:rsid w:val="00F70E19"/>
    <w:rsid w:val="00F73B37"/>
    <w:rsid w:val="00F75A30"/>
    <w:rsid w:val="00F76B3C"/>
    <w:rsid w:val="00F807B1"/>
    <w:rsid w:val="00F8229D"/>
    <w:rsid w:val="00F84E26"/>
    <w:rsid w:val="00F85945"/>
    <w:rsid w:val="00F94C19"/>
    <w:rsid w:val="00FA045E"/>
    <w:rsid w:val="00FA3AFD"/>
    <w:rsid w:val="00FA4700"/>
    <w:rsid w:val="00FA7D39"/>
    <w:rsid w:val="00FB029D"/>
    <w:rsid w:val="00FB1C81"/>
    <w:rsid w:val="00FB3699"/>
    <w:rsid w:val="00FC176A"/>
    <w:rsid w:val="00FC190C"/>
    <w:rsid w:val="00FC403D"/>
    <w:rsid w:val="00FC4CEC"/>
    <w:rsid w:val="00FC5157"/>
    <w:rsid w:val="00FC5335"/>
    <w:rsid w:val="00FC5950"/>
    <w:rsid w:val="00FC7078"/>
    <w:rsid w:val="00FD217A"/>
    <w:rsid w:val="00FD25A5"/>
    <w:rsid w:val="00FE1D11"/>
    <w:rsid w:val="00FE24CD"/>
    <w:rsid w:val="00FE3144"/>
    <w:rsid w:val="00FE3251"/>
    <w:rsid w:val="00FE54BF"/>
    <w:rsid w:val="00FE60F9"/>
    <w:rsid w:val="00FF2703"/>
    <w:rsid w:val="00FF450A"/>
    <w:rsid w:val="00FF4DD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rules v:ext="edit">
        <o:r id="V:Rule1" type="connector" idref="#AutoShape 4"/>
      </o:rules>
    </o:shapelayout>
  </w:shapeDefaults>
  <w:decimalSymbol w:val=","/>
  <w:listSeparator w:val=","/>
  <w14:docId w14:val="1643FCF9"/>
  <w15:docId w15:val="{BDAD29B7-8B36-4610-9CAD-4829D9805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328"/>
    <w:pPr>
      <w:spacing w:after="200" w:line="276" w:lineRule="auto"/>
    </w:pPr>
    <w:rPr>
      <w:sz w:val="28"/>
      <w:szCs w:val="22"/>
    </w:rPr>
  </w:style>
  <w:style w:type="paragraph" w:styleId="Heading1">
    <w:name w:val="heading 1"/>
    <w:basedOn w:val="Normal"/>
    <w:next w:val="Normal"/>
    <w:link w:val="Heading1Char"/>
    <w:uiPriority w:val="9"/>
    <w:qFormat/>
    <w:rsid w:val="0067304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A6719"/>
    <w:pPr>
      <w:keepNext/>
      <w:keepLines/>
      <w:spacing w:before="40" w:after="0" w:line="259" w:lineRule="auto"/>
      <w:outlineLvl w:val="1"/>
    </w:pPr>
    <w:rPr>
      <w:rFonts w:ascii="Calibri Light" w:eastAsia="Times New Roman" w:hAnsi="Calibri Light"/>
      <w:color w:val="2E74B5"/>
      <w:sz w:val="26"/>
      <w:szCs w:val="26"/>
    </w:rPr>
  </w:style>
  <w:style w:type="paragraph" w:styleId="Heading3">
    <w:name w:val="heading 3"/>
    <w:basedOn w:val="Normal"/>
    <w:next w:val="Normal"/>
    <w:link w:val="Heading3Char"/>
    <w:uiPriority w:val="9"/>
    <w:unhideWhenUsed/>
    <w:qFormat/>
    <w:rsid w:val="0071571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4608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qFormat/>
    <w:rsid w:val="00DD6999"/>
    <w:pPr>
      <w:spacing w:after="0" w:line="240" w:lineRule="auto"/>
    </w:pPr>
    <w:rPr>
      <w:rFonts w:ascii=".VnTime" w:eastAsia="Times New Roman" w:hAnsi=".VnTime"/>
      <w:i/>
      <w:iCs/>
      <w:szCs w:val="24"/>
      <w:lang w:val="en-AU"/>
    </w:rPr>
  </w:style>
  <w:style w:type="character" w:customStyle="1" w:styleId="Vnbnnidung3">
    <w:name w:val="Văn bản nội dung (3)_"/>
    <w:link w:val="Vnbnnidung30"/>
    <w:uiPriority w:val="99"/>
    <w:rsid w:val="00DD6999"/>
    <w:rPr>
      <w:b/>
      <w:bCs/>
      <w:spacing w:val="20"/>
      <w:sz w:val="26"/>
      <w:szCs w:val="26"/>
      <w:shd w:val="clear" w:color="auto" w:fill="FFFFFF"/>
    </w:rPr>
  </w:style>
  <w:style w:type="character" w:customStyle="1" w:styleId="Vnbnnidung4">
    <w:name w:val="Văn bản nội dung (4)_"/>
    <w:link w:val="Vnbnnidung40"/>
    <w:uiPriority w:val="99"/>
    <w:rsid w:val="00DD6999"/>
    <w:rPr>
      <w:i/>
      <w:iCs/>
      <w:sz w:val="26"/>
      <w:szCs w:val="26"/>
      <w:shd w:val="clear" w:color="auto" w:fill="FFFFFF"/>
    </w:rPr>
  </w:style>
  <w:style w:type="character" w:customStyle="1" w:styleId="Vnbnnidung2">
    <w:name w:val="Văn bản nội dung (2)_"/>
    <w:link w:val="Vnbnnidung20"/>
    <w:uiPriority w:val="99"/>
    <w:rsid w:val="00DD6999"/>
    <w:rPr>
      <w:sz w:val="26"/>
      <w:szCs w:val="26"/>
      <w:shd w:val="clear" w:color="auto" w:fill="FFFFFF"/>
    </w:rPr>
  </w:style>
  <w:style w:type="character" w:customStyle="1" w:styleId="Vnbnnidung4Khnginnghing">
    <w:name w:val="Văn bản nội dung (4) + Không in nghiêng"/>
    <w:uiPriority w:val="99"/>
    <w:rsid w:val="00DD6999"/>
    <w:rPr>
      <w:rFonts w:cs="Times New Roman"/>
      <w:i w:val="0"/>
      <w:iCs w:val="0"/>
      <w:sz w:val="26"/>
      <w:szCs w:val="26"/>
      <w:shd w:val="clear" w:color="auto" w:fill="FFFFFF"/>
    </w:rPr>
  </w:style>
  <w:style w:type="character" w:customStyle="1" w:styleId="Vnbnnidung2Gincch1pt">
    <w:name w:val="Văn bản nội dung (2) + Giãn cách 1 pt"/>
    <w:uiPriority w:val="99"/>
    <w:rsid w:val="00DD6999"/>
    <w:rPr>
      <w:rFonts w:cs="Times New Roman"/>
      <w:spacing w:val="20"/>
      <w:sz w:val="26"/>
      <w:szCs w:val="26"/>
      <w:shd w:val="clear" w:color="auto" w:fill="FFFFFF"/>
    </w:rPr>
  </w:style>
  <w:style w:type="character" w:customStyle="1" w:styleId="Vnbnnidung2Corbel">
    <w:name w:val="Văn bản nội dung (2) + Corbel"/>
    <w:uiPriority w:val="99"/>
    <w:rsid w:val="00DD6999"/>
    <w:rPr>
      <w:rFonts w:ascii="Corbel" w:hAnsi="Corbel" w:cs="Corbel"/>
      <w:sz w:val="26"/>
      <w:szCs w:val="26"/>
      <w:shd w:val="clear" w:color="auto" w:fill="FFFFFF"/>
    </w:rPr>
  </w:style>
  <w:style w:type="character" w:customStyle="1" w:styleId="Vnbnnidung2CordiaUPC">
    <w:name w:val="Văn bản nội dung (2) + CordiaUPC"/>
    <w:aliases w:val="14 pt"/>
    <w:uiPriority w:val="99"/>
    <w:rsid w:val="00DD6999"/>
    <w:rPr>
      <w:rFonts w:ascii="CordiaUPC" w:hAnsi="CordiaUPC" w:cs="CordiaUPC"/>
      <w:sz w:val="28"/>
      <w:szCs w:val="28"/>
      <w:shd w:val="clear" w:color="auto" w:fill="FFFFFF"/>
    </w:rPr>
  </w:style>
  <w:style w:type="character" w:customStyle="1" w:styleId="Vnbnnidung314pt">
    <w:name w:val="Văn bản nội dung (3) + 14 pt"/>
    <w:aliases w:val="Giãn cách 0 pt"/>
    <w:uiPriority w:val="99"/>
    <w:rsid w:val="00DD6999"/>
    <w:rPr>
      <w:rFonts w:cs="Times New Roman"/>
      <w:b/>
      <w:bCs/>
      <w:spacing w:val="0"/>
      <w:sz w:val="28"/>
      <w:szCs w:val="28"/>
      <w:shd w:val="clear" w:color="auto" w:fill="FFFFFF"/>
    </w:rPr>
  </w:style>
  <w:style w:type="character" w:customStyle="1" w:styleId="Vnbnnidung2Inm">
    <w:name w:val="Văn bản nội dung (2) + In đậm"/>
    <w:aliases w:val="Giãn cách 1 pt"/>
    <w:uiPriority w:val="99"/>
    <w:rsid w:val="00DD6999"/>
    <w:rPr>
      <w:rFonts w:cs="Times New Roman"/>
      <w:b/>
      <w:bCs/>
      <w:spacing w:val="20"/>
      <w:sz w:val="26"/>
      <w:szCs w:val="26"/>
      <w:shd w:val="clear" w:color="auto" w:fill="FFFFFF"/>
    </w:rPr>
  </w:style>
  <w:style w:type="character" w:customStyle="1" w:styleId="Vnbnnidung5">
    <w:name w:val="Văn bản nội dung (5)_"/>
    <w:link w:val="Vnbnnidung50"/>
    <w:uiPriority w:val="99"/>
    <w:rsid w:val="00DD6999"/>
    <w:rPr>
      <w:i/>
      <w:iCs/>
      <w:sz w:val="26"/>
      <w:szCs w:val="26"/>
      <w:shd w:val="clear" w:color="auto" w:fill="FFFFFF"/>
    </w:rPr>
  </w:style>
  <w:style w:type="character" w:customStyle="1" w:styleId="Vnbnnidung5Khnginnghing">
    <w:name w:val="Văn bản nội dung (5) + Không in nghiêng"/>
    <w:uiPriority w:val="99"/>
    <w:rsid w:val="00DD6999"/>
    <w:rPr>
      <w:rFonts w:cs="Times New Roman"/>
      <w:i w:val="0"/>
      <w:iCs w:val="0"/>
      <w:sz w:val="26"/>
      <w:szCs w:val="26"/>
      <w:shd w:val="clear" w:color="auto" w:fill="FFFFFF"/>
    </w:rPr>
  </w:style>
  <w:style w:type="character" w:customStyle="1" w:styleId="Vnbnnidung57pt">
    <w:name w:val="Văn bản nội dung (5) + 7 pt"/>
    <w:aliases w:val="Không in nghiêng,Giãn cách 0 pt1"/>
    <w:uiPriority w:val="99"/>
    <w:rsid w:val="00DD6999"/>
    <w:rPr>
      <w:rFonts w:cs="Times New Roman"/>
      <w:i w:val="0"/>
      <w:iCs w:val="0"/>
      <w:spacing w:val="10"/>
      <w:sz w:val="14"/>
      <w:szCs w:val="14"/>
      <w:shd w:val="clear" w:color="auto" w:fill="FFFFFF"/>
    </w:rPr>
  </w:style>
  <w:style w:type="character" w:customStyle="1" w:styleId="Vnbnnidung2Innghing">
    <w:name w:val="Văn bản nội dung (2) + In nghiêng"/>
    <w:uiPriority w:val="99"/>
    <w:rsid w:val="00DD6999"/>
    <w:rPr>
      <w:rFonts w:cs="Times New Roman"/>
      <w:i/>
      <w:iCs/>
      <w:sz w:val="26"/>
      <w:szCs w:val="26"/>
      <w:shd w:val="clear" w:color="auto" w:fill="FFFFFF"/>
    </w:rPr>
  </w:style>
  <w:style w:type="paragraph" w:customStyle="1" w:styleId="Vnbnnidung30">
    <w:name w:val="Văn bản nội dung (3)"/>
    <w:basedOn w:val="Normal"/>
    <w:link w:val="Vnbnnidung3"/>
    <w:uiPriority w:val="99"/>
    <w:rsid w:val="00DD6999"/>
    <w:pPr>
      <w:widowControl w:val="0"/>
      <w:shd w:val="clear" w:color="auto" w:fill="FFFFFF"/>
      <w:spacing w:after="720" w:line="322" w:lineRule="exact"/>
      <w:jc w:val="center"/>
    </w:pPr>
    <w:rPr>
      <w:b/>
      <w:bCs/>
      <w:spacing w:val="20"/>
      <w:sz w:val="26"/>
      <w:szCs w:val="26"/>
    </w:rPr>
  </w:style>
  <w:style w:type="paragraph" w:customStyle="1" w:styleId="Vnbnnidung40">
    <w:name w:val="Văn bản nội dung (4)"/>
    <w:basedOn w:val="Normal"/>
    <w:link w:val="Vnbnnidung4"/>
    <w:uiPriority w:val="99"/>
    <w:rsid w:val="00DD6999"/>
    <w:pPr>
      <w:widowControl w:val="0"/>
      <w:shd w:val="clear" w:color="auto" w:fill="FFFFFF"/>
      <w:spacing w:after="420" w:line="322" w:lineRule="exact"/>
    </w:pPr>
    <w:rPr>
      <w:i/>
      <w:iCs/>
      <w:sz w:val="26"/>
      <w:szCs w:val="26"/>
    </w:rPr>
  </w:style>
  <w:style w:type="paragraph" w:customStyle="1" w:styleId="Vnbnnidung20">
    <w:name w:val="Văn bản nội dung (2)"/>
    <w:basedOn w:val="Normal"/>
    <w:link w:val="Vnbnnidung2"/>
    <w:uiPriority w:val="99"/>
    <w:rsid w:val="00DD6999"/>
    <w:pPr>
      <w:widowControl w:val="0"/>
      <w:shd w:val="clear" w:color="auto" w:fill="FFFFFF"/>
      <w:spacing w:before="420" w:after="60" w:line="312" w:lineRule="exact"/>
      <w:jc w:val="both"/>
    </w:pPr>
    <w:rPr>
      <w:sz w:val="26"/>
      <w:szCs w:val="26"/>
    </w:rPr>
  </w:style>
  <w:style w:type="paragraph" w:customStyle="1" w:styleId="Vnbnnidung50">
    <w:name w:val="Văn bản nội dung (5)"/>
    <w:basedOn w:val="Normal"/>
    <w:link w:val="Vnbnnidung5"/>
    <w:uiPriority w:val="99"/>
    <w:rsid w:val="00DD6999"/>
    <w:pPr>
      <w:widowControl w:val="0"/>
      <w:shd w:val="clear" w:color="auto" w:fill="FFFFFF"/>
      <w:spacing w:before="180" w:after="60" w:line="326" w:lineRule="exact"/>
      <w:ind w:firstLine="720"/>
      <w:jc w:val="both"/>
    </w:pPr>
    <w:rPr>
      <w:i/>
      <w:iCs/>
      <w:sz w:val="26"/>
      <w:szCs w:val="26"/>
    </w:rPr>
  </w:style>
  <w:style w:type="paragraph" w:styleId="BodyTextIndent2">
    <w:name w:val="Body Text Indent 2"/>
    <w:basedOn w:val="Normal"/>
    <w:link w:val="BodyTextIndent2Char"/>
    <w:rsid w:val="00D95AE1"/>
    <w:pPr>
      <w:spacing w:before="120" w:after="0" w:line="288" w:lineRule="auto"/>
      <w:ind w:firstLine="873"/>
      <w:jc w:val="both"/>
    </w:pPr>
    <w:rPr>
      <w:rFonts w:eastAsia="Times New Roman"/>
      <w:szCs w:val="24"/>
    </w:rPr>
  </w:style>
  <w:style w:type="character" w:customStyle="1" w:styleId="BodyTextIndent2Char">
    <w:name w:val="Body Text Indent 2 Char"/>
    <w:link w:val="BodyTextIndent2"/>
    <w:rsid w:val="00D95AE1"/>
    <w:rPr>
      <w:rFonts w:eastAsia="Times New Roman"/>
      <w:sz w:val="28"/>
      <w:szCs w:val="24"/>
    </w:rPr>
  </w:style>
  <w:style w:type="paragraph" w:styleId="Header">
    <w:name w:val="header"/>
    <w:basedOn w:val="Normal"/>
    <w:link w:val="HeaderChar"/>
    <w:uiPriority w:val="99"/>
    <w:unhideWhenUsed/>
    <w:rsid w:val="000041F9"/>
    <w:pPr>
      <w:tabs>
        <w:tab w:val="center" w:pos="4680"/>
        <w:tab w:val="right" w:pos="9360"/>
      </w:tabs>
    </w:pPr>
  </w:style>
  <w:style w:type="character" w:customStyle="1" w:styleId="HeaderChar">
    <w:name w:val="Header Char"/>
    <w:link w:val="Header"/>
    <w:uiPriority w:val="99"/>
    <w:rsid w:val="000041F9"/>
    <w:rPr>
      <w:sz w:val="28"/>
      <w:szCs w:val="22"/>
    </w:rPr>
  </w:style>
  <w:style w:type="paragraph" w:styleId="Footer">
    <w:name w:val="footer"/>
    <w:basedOn w:val="Normal"/>
    <w:link w:val="FooterChar"/>
    <w:uiPriority w:val="99"/>
    <w:unhideWhenUsed/>
    <w:rsid w:val="000041F9"/>
    <w:pPr>
      <w:tabs>
        <w:tab w:val="center" w:pos="4680"/>
        <w:tab w:val="right" w:pos="9360"/>
      </w:tabs>
    </w:pPr>
  </w:style>
  <w:style w:type="character" w:customStyle="1" w:styleId="FooterChar">
    <w:name w:val="Footer Char"/>
    <w:link w:val="Footer"/>
    <w:uiPriority w:val="99"/>
    <w:rsid w:val="000041F9"/>
    <w:rPr>
      <w:sz w:val="28"/>
      <w:szCs w:val="22"/>
    </w:rPr>
  </w:style>
  <w:style w:type="paragraph" w:styleId="BalloonText">
    <w:name w:val="Balloon Text"/>
    <w:basedOn w:val="Normal"/>
    <w:link w:val="BalloonTextChar"/>
    <w:uiPriority w:val="99"/>
    <w:semiHidden/>
    <w:unhideWhenUsed/>
    <w:rsid w:val="000256F6"/>
    <w:pPr>
      <w:spacing w:after="0" w:line="240" w:lineRule="auto"/>
    </w:pPr>
    <w:rPr>
      <w:rFonts w:ascii="Tahoma" w:hAnsi="Tahoma"/>
      <w:sz w:val="16"/>
      <w:szCs w:val="16"/>
    </w:rPr>
  </w:style>
  <w:style w:type="character" w:customStyle="1" w:styleId="BalloonTextChar">
    <w:name w:val="Balloon Text Char"/>
    <w:link w:val="BalloonText"/>
    <w:uiPriority w:val="99"/>
    <w:semiHidden/>
    <w:rsid w:val="000256F6"/>
    <w:rPr>
      <w:rFonts w:ascii="Tahoma" w:hAnsi="Tahoma" w:cs="Tahoma"/>
      <w:sz w:val="16"/>
      <w:szCs w:val="16"/>
    </w:rPr>
  </w:style>
  <w:style w:type="paragraph" w:styleId="NormalWeb">
    <w:name w:val="Normal (Web)"/>
    <w:aliases w:val="Char Char Char,Char Char Char Char Char Char Char Char Char Char Char,Char Char Char Char Char Char Char Char Char Char,Обычный (веб)1,Обычный (веб) Знак,Обычный (веб) Знак1,Обычный (веб) Знак Знак,webb,Normal (Web) Char Char, Char Char25"/>
    <w:basedOn w:val="Normal"/>
    <w:link w:val="NormalWebChar"/>
    <w:uiPriority w:val="99"/>
    <w:qFormat/>
    <w:rsid w:val="00FC5950"/>
    <w:pPr>
      <w:spacing w:before="100" w:beforeAutospacing="1" w:after="100" w:afterAutospacing="1" w:line="240" w:lineRule="auto"/>
    </w:pPr>
    <w:rPr>
      <w:rFonts w:eastAsia="Times New Roman"/>
      <w:sz w:val="24"/>
      <w:szCs w:val="24"/>
    </w:rPr>
  </w:style>
  <w:style w:type="character" w:customStyle="1" w:styleId="NormalWebChar">
    <w:name w:val="Normal (Web) Char"/>
    <w:aliases w:val="Char Char Char Char,Char Char Char Char Char Char Char Char Char Char Char Char,Char Char Char Char Char Char Char Char Char Char Char1,Обычный (веб)1 Char,Обычный (веб) Знак Char,Обычный (веб) Знак1 Char,Обычный (веб) Знак Знак Char"/>
    <w:link w:val="NormalWeb"/>
    <w:uiPriority w:val="99"/>
    <w:qFormat/>
    <w:locked/>
    <w:rsid w:val="00FC5950"/>
    <w:rPr>
      <w:rFonts w:eastAsia="Times New Roman"/>
      <w:sz w:val="24"/>
      <w:szCs w:val="24"/>
    </w:rPr>
  </w:style>
  <w:style w:type="character" w:customStyle="1" w:styleId="Heading2Char">
    <w:name w:val="Heading 2 Char"/>
    <w:link w:val="Heading2"/>
    <w:uiPriority w:val="9"/>
    <w:rsid w:val="006A6719"/>
    <w:rPr>
      <w:rFonts w:ascii="Calibri Light" w:eastAsia="Times New Roman" w:hAnsi="Calibri Light"/>
      <w:color w:val="2E74B5"/>
      <w:sz w:val="26"/>
      <w:szCs w:val="26"/>
      <w:lang w:val="en-US" w:eastAsia="en-US"/>
    </w:rPr>
  </w:style>
  <w:style w:type="paragraph" w:styleId="FootnoteText">
    <w:name w:val="footnote text"/>
    <w:aliases w:val="single space,footnote text,fn,fn Char Char Char,ALTS FOOTNOTE,FOOTNOTES,Geneva 9,Font: Geneva 9,Boston 10,f,Footnote Text Char Char Char Char Char,Footnote Text Char Char Char Char Char Char Ch,ft1,Fußnote, Char,Char Cha,Fußno,ft,Char Char"/>
    <w:basedOn w:val="Normal"/>
    <w:link w:val="FootnoteTextChar"/>
    <w:uiPriority w:val="99"/>
    <w:unhideWhenUsed/>
    <w:qFormat/>
    <w:rsid w:val="00515842"/>
    <w:pPr>
      <w:spacing w:after="0" w:line="240" w:lineRule="auto"/>
    </w:pPr>
    <w:rPr>
      <w:rFonts w:asciiTheme="minorHAnsi" w:eastAsiaTheme="minorEastAsia" w:hAnsiTheme="minorHAnsi" w:cstheme="minorBidi"/>
      <w:sz w:val="20"/>
      <w:szCs w:val="20"/>
    </w:rPr>
  </w:style>
  <w:style w:type="character" w:customStyle="1" w:styleId="FootnoteTextChar">
    <w:name w:val="Footnote Text Char"/>
    <w:aliases w:val="single space Char,footnote text Char,fn Char,fn Char Char Char Char,ALTS FOOTNOTE Char,FOOTNOTES Char,Geneva 9 Char,Font: Geneva 9 Char,Boston 10 Char,f Char,Footnote Text Char Char Char Char Char Char,ft1 Char,Fußnote Char, Char Char"/>
    <w:basedOn w:val="DefaultParagraphFont"/>
    <w:link w:val="FootnoteText"/>
    <w:uiPriority w:val="99"/>
    <w:rsid w:val="00515842"/>
    <w:rPr>
      <w:rFonts w:asciiTheme="minorHAnsi" w:eastAsiaTheme="minorEastAsia" w:hAnsiTheme="minorHAnsi" w:cstheme="minorBidi"/>
    </w:rPr>
  </w:style>
  <w:style w:type="character" w:styleId="FootnoteReference">
    <w:name w:val="footnote reference"/>
    <w:aliases w:val="Footnote + Arial,10 pt,Black,Footnote,Footnote text,ftref,16 Point,Superscript 6 Point,BVI fnr,BearingPoint,fr,Footnote Text1,Error-Fußnotenzeichen5,Error-Fußnotenzeichen6,Ref,(NECG) Footnote Reference,de nota al pie,R,Footnote Text11"/>
    <w:basedOn w:val="DefaultParagraphFont"/>
    <w:uiPriority w:val="99"/>
    <w:unhideWhenUsed/>
    <w:qFormat/>
    <w:rsid w:val="00515842"/>
    <w:rPr>
      <w:vertAlign w:val="superscript"/>
    </w:rPr>
  </w:style>
  <w:style w:type="character" w:customStyle="1" w:styleId="Heading4Char">
    <w:name w:val="Heading 4 Char"/>
    <w:basedOn w:val="DefaultParagraphFont"/>
    <w:link w:val="Heading4"/>
    <w:uiPriority w:val="9"/>
    <w:rsid w:val="0024608D"/>
    <w:rPr>
      <w:rFonts w:asciiTheme="majorHAnsi" w:eastAsiaTheme="majorEastAsia" w:hAnsiTheme="majorHAnsi" w:cstheme="majorBidi"/>
      <w:i/>
      <w:iCs/>
      <w:color w:val="2F5496" w:themeColor="accent1" w:themeShade="BF"/>
      <w:sz w:val="28"/>
      <w:szCs w:val="22"/>
    </w:rPr>
  </w:style>
  <w:style w:type="paragraph" w:styleId="BodyText">
    <w:name w:val="Body Text"/>
    <w:basedOn w:val="Normal"/>
    <w:link w:val="BodyTextChar"/>
    <w:uiPriority w:val="99"/>
    <w:unhideWhenUsed/>
    <w:rsid w:val="00CC3FF1"/>
    <w:pPr>
      <w:spacing w:after="120"/>
    </w:pPr>
    <w:rPr>
      <w:rFonts w:asciiTheme="minorHAnsi" w:eastAsiaTheme="minorEastAsia" w:hAnsiTheme="minorHAnsi" w:cstheme="minorBidi"/>
      <w:sz w:val="22"/>
    </w:rPr>
  </w:style>
  <w:style w:type="character" w:customStyle="1" w:styleId="BodyTextChar">
    <w:name w:val="Body Text Char"/>
    <w:basedOn w:val="DefaultParagraphFont"/>
    <w:link w:val="BodyText"/>
    <w:uiPriority w:val="99"/>
    <w:rsid w:val="00CC3FF1"/>
    <w:rPr>
      <w:rFonts w:asciiTheme="minorHAnsi" w:eastAsiaTheme="minorEastAsia" w:hAnsiTheme="minorHAnsi" w:cstheme="minorBidi"/>
      <w:sz w:val="22"/>
      <w:szCs w:val="22"/>
    </w:rPr>
  </w:style>
  <w:style w:type="character" w:styleId="Emphasis">
    <w:name w:val="Emphasis"/>
    <w:basedOn w:val="DefaultParagraphFont"/>
    <w:uiPriority w:val="20"/>
    <w:qFormat/>
    <w:rsid w:val="00DB76FF"/>
    <w:rPr>
      <w:i/>
      <w:iCs/>
    </w:rPr>
  </w:style>
  <w:style w:type="table" w:customStyle="1" w:styleId="GridTable1Light-Accent51">
    <w:name w:val="Grid Table 1 Light - Accent 51"/>
    <w:basedOn w:val="TableNormal"/>
    <w:uiPriority w:val="46"/>
    <w:rsid w:val="00B8741D"/>
    <w:rPr>
      <w:rFonts w:asciiTheme="minorHAnsi" w:eastAsiaTheme="minorEastAsia" w:hAnsiTheme="minorHAnsi" w:cstheme="minorBidi"/>
      <w:sz w:val="24"/>
      <w:szCs w:val="24"/>
      <w:lang w:val="en-AU"/>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styleId="Hyperlink">
    <w:name w:val="Hyperlink"/>
    <w:basedOn w:val="DefaultParagraphFont"/>
    <w:uiPriority w:val="99"/>
    <w:semiHidden/>
    <w:unhideWhenUsed/>
    <w:rsid w:val="00715540"/>
    <w:rPr>
      <w:color w:val="0000FF"/>
      <w:u w:val="single"/>
    </w:rPr>
  </w:style>
  <w:style w:type="character" w:customStyle="1" w:styleId="Heading3Char">
    <w:name w:val="Heading 3 Char"/>
    <w:basedOn w:val="DefaultParagraphFont"/>
    <w:link w:val="Heading3"/>
    <w:uiPriority w:val="9"/>
    <w:rsid w:val="00715716"/>
    <w:rPr>
      <w:rFonts w:asciiTheme="majorHAnsi" w:eastAsiaTheme="majorEastAsia" w:hAnsiTheme="majorHAnsi" w:cstheme="majorBidi"/>
      <w:color w:val="1F3763" w:themeColor="accent1" w:themeShade="7F"/>
      <w:sz w:val="24"/>
      <w:szCs w:val="24"/>
    </w:rPr>
  </w:style>
  <w:style w:type="paragraph" w:customStyle="1" w:styleId="Default">
    <w:name w:val="Default"/>
    <w:rsid w:val="00403946"/>
    <w:pPr>
      <w:widowControl w:val="0"/>
      <w:autoSpaceDE w:val="0"/>
      <w:autoSpaceDN w:val="0"/>
      <w:adjustRightInd w:val="0"/>
    </w:pPr>
    <w:rPr>
      <w:rFonts w:eastAsia="Times New Roman"/>
      <w:color w:val="000000"/>
      <w:sz w:val="24"/>
      <w:szCs w:val="24"/>
      <w:lang w:val="en-AU" w:eastAsia="en-AU"/>
    </w:rPr>
  </w:style>
  <w:style w:type="table" w:styleId="TableGrid">
    <w:name w:val="Table Grid"/>
    <w:basedOn w:val="TableNormal"/>
    <w:uiPriority w:val="39"/>
    <w:rsid w:val="001D3FB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2F10"/>
    <w:pPr>
      <w:ind w:left="720"/>
      <w:contextualSpacing/>
    </w:pPr>
  </w:style>
  <w:style w:type="paragraph" w:styleId="Revision">
    <w:name w:val="Revision"/>
    <w:hidden/>
    <w:uiPriority w:val="99"/>
    <w:semiHidden/>
    <w:rsid w:val="00DA20EF"/>
    <w:rPr>
      <w:sz w:val="28"/>
      <w:szCs w:val="22"/>
    </w:rPr>
  </w:style>
  <w:style w:type="character" w:customStyle="1" w:styleId="Heading1Char">
    <w:name w:val="Heading 1 Char"/>
    <w:basedOn w:val="DefaultParagraphFont"/>
    <w:link w:val="Heading1"/>
    <w:uiPriority w:val="9"/>
    <w:rsid w:val="00673047"/>
    <w:rPr>
      <w:rFonts w:asciiTheme="majorHAnsi" w:eastAsiaTheme="majorEastAsia" w:hAnsiTheme="majorHAnsi" w:cstheme="majorBidi"/>
      <w:color w:val="2F5496" w:themeColor="accent1" w:themeShade="BF"/>
      <w:sz w:val="32"/>
      <w:szCs w:val="32"/>
    </w:rPr>
  </w:style>
  <w:style w:type="paragraph" w:customStyle="1" w:styleId="Normal1">
    <w:name w:val="Normal1"/>
    <w:rsid w:val="00F33BE0"/>
    <w:pPr>
      <w:spacing w:line="276" w:lineRule="auto"/>
    </w:pPr>
    <w:rPr>
      <w:rFonts w:ascii="Arial" w:eastAsia="Arial" w:hAnsi="Arial" w:cs="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903193">
      <w:bodyDiv w:val="1"/>
      <w:marLeft w:val="0"/>
      <w:marRight w:val="0"/>
      <w:marTop w:val="0"/>
      <w:marBottom w:val="0"/>
      <w:divBdr>
        <w:top w:val="none" w:sz="0" w:space="0" w:color="auto"/>
        <w:left w:val="none" w:sz="0" w:space="0" w:color="auto"/>
        <w:bottom w:val="none" w:sz="0" w:space="0" w:color="auto"/>
        <w:right w:val="none" w:sz="0" w:space="0" w:color="auto"/>
      </w:divBdr>
    </w:div>
    <w:div w:id="1010060202">
      <w:bodyDiv w:val="1"/>
      <w:marLeft w:val="0"/>
      <w:marRight w:val="0"/>
      <w:marTop w:val="0"/>
      <w:marBottom w:val="0"/>
      <w:divBdr>
        <w:top w:val="none" w:sz="0" w:space="0" w:color="auto"/>
        <w:left w:val="none" w:sz="0" w:space="0" w:color="auto"/>
        <w:bottom w:val="none" w:sz="0" w:space="0" w:color="auto"/>
        <w:right w:val="none" w:sz="0" w:space="0" w:color="auto"/>
      </w:divBdr>
    </w:div>
    <w:div w:id="1274746731">
      <w:bodyDiv w:val="1"/>
      <w:marLeft w:val="0"/>
      <w:marRight w:val="0"/>
      <w:marTop w:val="0"/>
      <w:marBottom w:val="0"/>
      <w:divBdr>
        <w:top w:val="none" w:sz="0" w:space="0" w:color="auto"/>
        <w:left w:val="none" w:sz="0" w:space="0" w:color="auto"/>
        <w:bottom w:val="none" w:sz="0" w:space="0" w:color="auto"/>
        <w:right w:val="none" w:sz="0" w:space="0" w:color="auto"/>
      </w:divBdr>
    </w:div>
    <w:div w:id="1339507391">
      <w:bodyDiv w:val="1"/>
      <w:marLeft w:val="0"/>
      <w:marRight w:val="0"/>
      <w:marTop w:val="0"/>
      <w:marBottom w:val="0"/>
      <w:divBdr>
        <w:top w:val="none" w:sz="0" w:space="0" w:color="auto"/>
        <w:left w:val="none" w:sz="0" w:space="0" w:color="auto"/>
        <w:bottom w:val="none" w:sz="0" w:space="0" w:color="auto"/>
        <w:right w:val="none" w:sz="0" w:space="0" w:color="auto"/>
      </w:divBdr>
    </w:div>
    <w:div w:id="1542546308">
      <w:bodyDiv w:val="1"/>
      <w:marLeft w:val="0"/>
      <w:marRight w:val="0"/>
      <w:marTop w:val="0"/>
      <w:marBottom w:val="0"/>
      <w:divBdr>
        <w:top w:val="none" w:sz="0" w:space="0" w:color="auto"/>
        <w:left w:val="none" w:sz="0" w:space="0" w:color="auto"/>
        <w:bottom w:val="none" w:sz="0" w:space="0" w:color="auto"/>
        <w:right w:val="none" w:sz="0" w:space="0" w:color="auto"/>
      </w:divBdr>
    </w:div>
    <w:div w:id="206517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The-thao-Y-te/Luat-15-2023-QH15-kham-benh-chua-benh-372143.asp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6169BC16-3EB4-487A-A0C6-B6DACB2B057B}">
  <ds:schemaRefs>
    <ds:schemaRef ds:uri="http://schemas.microsoft.com/sharepoint/v3/contenttype/forms"/>
  </ds:schemaRefs>
</ds:datastoreItem>
</file>

<file path=customXml/itemProps2.xml><?xml version="1.0" encoding="utf-8"?>
<ds:datastoreItem xmlns:ds="http://schemas.openxmlformats.org/officeDocument/2006/customXml" ds:itemID="{493E5DEA-67E1-4AEC-83B3-BC8256350F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4116A2-5A33-4900-A540-9B600C6FABCB}">
  <ds:schemaRefs>
    <ds:schemaRef ds:uri="http://schemas.openxmlformats.org/officeDocument/2006/bibliography"/>
  </ds:schemaRefs>
</ds:datastoreItem>
</file>

<file path=customXml/itemProps4.xml><?xml version="1.0" encoding="utf-8"?>
<ds:datastoreItem xmlns:ds="http://schemas.openxmlformats.org/officeDocument/2006/customXml" ds:itemID="{E0C1807C-F48F-4969-B77A-9689A0018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7</Pages>
  <Words>2731</Words>
  <Characters>15571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HOANG TRUNG TUAN</cp:lastModifiedBy>
  <cp:revision>107</cp:revision>
  <cp:lastPrinted>2024-12-06T13:54:00Z</cp:lastPrinted>
  <dcterms:created xsi:type="dcterms:W3CDTF">2024-09-12T14:42:00Z</dcterms:created>
  <dcterms:modified xsi:type="dcterms:W3CDTF">2024-12-16T08:26:00Z</dcterms:modified>
</cp:coreProperties>
</file>